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4B31D79B" w:rsidR="00BF7F06" w:rsidRPr="00B3373A" w:rsidRDefault="003909E6" w:rsidP="009E4AB7">
      <w:pPr>
        <w:rPr>
          <w:rFonts w:ascii="Calibri" w:hAnsi="Calibri" w:cs="Calibri"/>
          <w:b/>
          <w:bCs/>
        </w:rPr>
      </w:pPr>
      <w:r>
        <w:rPr>
          <w:rFonts w:ascii="Calibri" w:hAnsi="Calibri" w:cs="Calibri"/>
          <w:b/>
          <w:bCs/>
        </w:rPr>
        <w:t>Time To Prosper</w:t>
      </w:r>
    </w:p>
    <w:p w14:paraId="2CDC2AFF" w14:textId="2FCE07EE" w:rsidR="007A6325" w:rsidRPr="00B3373A" w:rsidRDefault="003909E6" w:rsidP="009E4AB7">
      <w:pPr>
        <w:rPr>
          <w:rFonts w:ascii="Calibri" w:hAnsi="Calibri" w:cs="Calibri"/>
          <w:b/>
          <w:bCs/>
        </w:rPr>
      </w:pPr>
      <w:r>
        <w:rPr>
          <w:rFonts w:ascii="Calibri" w:hAnsi="Calibri" w:cs="Calibri"/>
          <w:b/>
          <w:bCs/>
        </w:rPr>
        <w:t>No Really It’s Time</w:t>
      </w:r>
      <w:r w:rsidR="00C01D01" w:rsidRPr="00B3373A">
        <w:rPr>
          <w:rFonts w:ascii="Calibri" w:hAnsi="Calibri" w:cs="Calibri"/>
          <w:b/>
          <w:bCs/>
        </w:rPr>
        <w:t xml:space="preserve"> (</w:t>
      </w:r>
      <w:r w:rsidR="00AB12C5" w:rsidRPr="00B3373A">
        <w:rPr>
          <w:rFonts w:ascii="Calibri" w:hAnsi="Calibri" w:cs="Calibri"/>
          <w:b/>
          <w:bCs/>
        </w:rPr>
        <w:t xml:space="preserve">Part </w:t>
      </w:r>
      <w:r w:rsidR="00591455" w:rsidRPr="00B3373A">
        <w:rPr>
          <w:rFonts w:ascii="Calibri" w:hAnsi="Calibri" w:cs="Calibri"/>
          <w:b/>
          <w:bCs/>
        </w:rPr>
        <w:t xml:space="preserve">1 of </w:t>
      </w:r>
      <w:r>
        <w:rPr>
          <w:rFonts w:ascii="Calibri" w:hAnsi="Calibri" w:cs="Calibri"/>
          <w:b/>
          <w:bCs/>
        </w:rPr>
        <w:t>3</w:t>
      </w:r>
      <w:r w:rsidR="00C01D01" w:rsidRPr="00B3373A">
        <w:rPr>
          <w:rFonts w:ascii="Calibri" w:hAnsi="Calibri" w:cs="Calibri"/>
          <w:b/>
          <w:bCs/>
        </w:rPr>
        <w:t>)</w:t>
      </w:r>
    </w:p>
    <w:p w14:paraId="156A3DE0" w14:textId="74036931" w:rsidR="007A6325" w:rsidRPr="00B3373A" w:rsidRDefault="003909E6" w:rsidP="009E4AB7">
      <w:pPr>
        <w:rPr>
          <w:rFonts w:ascii="Calibri" w:hAnsi="Calibri" w:cs="Calibri"/>
          <w:b/>
          <w:bCs/>
        </w:rPr>
      </w:pPr>
      <w:r>
        <w:rPr>
          <w:rFonts w:ascii="Calibri" w:hAnsi="Calibri" w:cs="Calibri"/>
          <w:b/>
          <w:bCs/>
        </w:rPr>
        <w:t>1 Timothy 6:10-18</w:t>
      </w:r>
    </w:p>
    <w:p w14:paraId="27D4678F" w14:textId="77777777" w:rsidR="007A6325" w:rsidRPr="00B3373A" w:rsidRDefault="009E4AB7" w:rsidP="009E4AB7">
      <w:pPr>
        <w:rPr>
          <w:rFonts w:ascii="Calibri" w:hAnsi="Calibri" w:cs="Calibri"/>
          <w:b/>
          <w:bCs/>
        </w:rPr>
      </w:pPr>
      <w:r w:rsidRPr="00B3373A">
        <w:rPr>
          <w:rFonts w:ascii="Calibri" w:hAnsi="Calibri" w:cs="Calibri"/>
          <w:b/>
          <w:bCs/>
        </w:rPr>
        <w:t>Pastor Ryan He</w:t>
      </w:r>
      <w:r w:rsidR="00F36CB1" w:rsidRPr="00B3373A">
        <w:rPr>
          <w:rFonts w:ascii="Calibri" w:hAnsi="Calibri" w:cs="Calibri"/>
          <w:b/>
          <w:bCs/>
        </w:rPr>
        <w:t>ll</w:t>
      </w:r>
      <w:r w:rsidRPr="00B3373A">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247C398A" w14:textId="5EA2FC1D" w:rsidR="003909E6" w:rsidRPr="003909E6" w:rsidRDefault="003909E6" w:rsidP="003909E6">
      <w:pPr>
        <w:spacing w:line="276" w:lineRule="auto"/>
        <w:rPr>
          <w:rFonts w:ascii="Calibri" w:hAnsi="Calibri"/>
        </w:rPr>
      </w:pPr>
      <w:r w:rsidRPr="003909E6">
        <w:rPr>
          <w:rFonts w:ascii="Calibri" w:hAnsi="Calibri"/>
        </w:rPr>
        <w:t xml:space="preserve">When we talk about the word “prosper,” it can mean a lot of different things to a lot of different people. If you ask five people, “What do you think the word prosper means?” you might get a lot of different definitions. Somebody might say, “Climbing the corporate ladder.” Somebody else may say, “Being very wealthy.” Another person may say, “Having a lot of friends” or “being happy.” There might be a whole host of different responses. </w:t>
      </w:r>
    </w:p>
    <w:p w14:paraId="4CB825AB" w14:textId="77777777" w:rsidR="003909E6" w:rsidRPr="003909E6" w:rsidRDefault="003909E6" w:rsidP="003909E6">
      <w:pPr>
        <w:spacing w:line="276" w:lineRule="auto"/>
        <w:rPr>
          <w:rFonts w:ascii="Calibri" w:hAnsi="Calibri"/>
        </w:rPr>
      </w:pPr>
    </w:p>
    <w:p w14:paraId="4F89F659" w14:textId="77777777" w:rsidR="003909E6" w:rsidRPr="003909E6" w:rsidRDefault="003909E6" w:rsidP="003909E6">
      <w:pPr>
        <w:spacing w:line="276" w:lineRule="auto"/>
        <w:rPr>
          <w:rFonts w:ascii="Calibri" w:hAnsi="Calibri"/>
        </w:rPr>
      </w:pPr>
      <w:r w:rsidRPr="003909E6">
        <w:rPr>
          <w:rFonts w:ascii="Calibri" w:hAnsi="Calibri"/>
        </w:rPr>
        <w:t>I love to think about the term “prosper” more in the terms of having the hand of God on my life. If the hand of God is on our life, then the Scripture says that we will prosper. Prospering actually is a very biblical concept. If you look throughout Scripture, you see this word is used over and over again.</w:t>
      </w:r>
    </w:p>
    <w:p w14:paraId="7ABC9D61" w14:textId="77777777" w:rsidR="003909E6" w:rsidRPr="003909E6" w:rsidRDefault="003909E6" w:rsidP="003909E6">
      <w:pPr>
        <w:spacing w:line="276" w:lineRule="auto"/>
        <w:rPr>
          <w:rFonts w:ascii="Calibri" w:hAnsi="Calibri"/>
        </w:rPr>
      </w:pPr>
    </w:p>
    <w:p w14:paraId="30EE8568" w14:textId="77777777" w:rsidR="003909E6" w:rsidRPr="003909E6" w:rsidRDefault="003909E6" w:rsidP="003909E6">
      <w:pPr>
        <w:spacing w:line="276" w:lineRule="auto"/>
        <w:rPr>
          <w:rFonts w:ascii="Calibri" w:hAnsi="Calibri"/>
        </w:rPr>
      </w:pPr>
      <w:r w:rsidRPr="003909E6">
        <w:rPr>
          <w:rFonts w:ascii="Calibri" w:hAnsi="Calibri"/>
        </w:rPr>
        <w:t>“He shall be like a tree planted beside streams of water that bears its fruit in its season and whose leaf does not wither. Whatever he does prospers” (Psalm 1:3).</w:t>
      </w:r>
    </w:p>
    <w:p w14:paraId="4980A14D" w14:textId="77777777" w:rsidR="003909E6" w:rsidRPr="003909E6" w:rsidRDefault="003909E6" w:rsidP="003909E6">
      <w:pPr>
        <w:spacing w:line="276" w:lineRule="auto"/>
        <w:rPr>
          <w:rFonts w:ascii="Calibri" w:hAnsi="Calibri"/>
        </w:rPr>
      </w:pPr>
    </w:p>
    <w:p w14:paraId="66B8DB7D" w14:textId="77777777" w:rsidR="003909E6" w:rsidRPr="003909E6" w:rsidRDefault="003909E6" w:rsidP="003909E6">
      <w:pPr>
        <w:spacing w:line="276" w:lineRule="auto"/>
        <w:rPr>
          <w:rFonts w:ascii="Calibri" w:hAnsi="Calibri"/>
        </w:rPr>
      </w:pPr>
      <w:r w:rsidRPr="003909E6">
        <w:rPr>
          <w:rFonts w:ascii="Calibri" w:hAnsi="Calibri"/>
        </w:rPr>
        <w:t xml:space="preserve">“‘For I know the plans I have for you,' declares the Lord, 'plans to prosper you and not to harm you, plans to give you a hope and a future’” (Jeremiah 29:11). </w:t>
      </w:r>
    </w:p>
    <w:p w14:paraId="5CC9466A" w14:textId="77777777" w:rsidR="003909E6" w:rsidRPr="003909E6" w:rsidRDefault="003909E6" w:rsidP="003909E6">
      <w:pPr>
        <w:spacing w:line="276" w:lineRule="auto"/>
        <w:rPr>
          <w:rFonts w:ascii="Calibri" w:hAnsi="Calibri"/>
        </w:rPr>
      </w:pPr>
    </w:p>
    <w:p w14:paraId="309F41F3" w14:textId="77777777" w:rsidR="003909E6" w:rsidRPr="003909E6" w:rsidRDefault="003909E6" w:rsidP="003909E6">
      <w:pPr>
        <w:spacing w:line="276" w:lineRule="auto"/>
        <w:rPr>
          <w:rFonts w:ascii="Calibri" w:hAnsi="Calibri"/>
        </w:rPr>
      </w:pPr>
      <w:r w:rsidRPr="003909E6">
        <w:rPr>
          <w:rFonts w:ascii="Calibri" w:hAnsi="Calibri"/>
        </w:rPr>
        <w:t>“Dear friends, I pray that you are prosperous in every way and are in good health, just as your whole life is going well” (3 John 1:2).</w:t>
      </w:r>
    </w:p>
    <w:p w14:paraId="68B1E144" w14:textId="77777777" w:rsidR="003909E6" w:rsidRPr="003909E6" w:rsidRDefault="003909E6" w:rsidP="003909E6">
      <w:pPr>
        <w:spacing w:line="276" w:lineRule="auto"/>
        <w:rPr>
          <w:rFonts w:ascii="Calibri" w:hAnsi="Calibri"/>
        </w:rPr>
      </w:pPr>
    </w:p>
    <w:p w14:paraId="2E456645" w14:textId="77777777" w:rsidR="00A4579D" w:rsidRDefault="003909E6" w:rsidP="003909E6">
      <w:pPr>
        <w:spacing w:line="276" w:lineRule="auto"/>
        <w:rPr>
          <w:rFonts w:ascii="Calibri" w:hAnsi="Calibri"/>
        </w:rPr>
      </w:pPr>
      <w:r w:rsidRPr="003909E6">
        <w:rPr>
          <w:rFonts w:ascii="Calibri" w:hAnsi="Calibri"/>
        </w:rPr>
        <w:t xml:space="preserve">The Bible certainly encourages and emphasizes that. </w:t>
      </w:r>
    </w:p>
    <w:p w14:paraId="09D59204" w14:textId="77777777" w:rsidR="00A4579D" w:rsidRDefault="00A4579D" w:rsidP="003909E6">
      <w:pPr>
        <w:spacing w:line="276" w:lineRule="auto"/>
        <w:rPr>
          <w:rFonts w:ascii="Calibri" w:hAnsi="Calibri"/>
        </w:rPr>
      </w:pPr>
    </w:p>
    <w:p w14:paraId="0B1BCD51" w14:textId="37711F96" w:rsidR="003909E6" w:rsidRPr="003909E6" w:rsidRDefault="003909E6" w:rsidP="003909E6">
      <w:pPr>
        <w:spacing w:line="276" w:lineRule="auto"/>
        <w:rPr>
          <w:rFonts w:ascii="Calibri" w:hAnsi="Calibri"/>
        </w:rPr>
      </w:pPr>
      <w:r w:rsidRPr="003909E6">
        <w:rPr>
          <w:rFonts w:ascii="Calibri" w:hAnsi="Calibri"/>
        </w:rPr>
        <w:t>The reason I'm so excited to talk about this is because I think that the term “prosper” has really been distorted today in the 21</w:t>
      </w:r>
      <w:r w:rsidRPr="003909E6">
        <w:rPr>
          <w:rFonts w:ascii="Calibri" w:hAnsi="Calibri"/>
          <w:vertAlign w:val="superscript"/>
        </w:rPr>
        <w:t>st</w:t>
      </w:r>
      <w:r w:rsidRPr="003909E6">
        <w:rPr>
          <w:rFonts w:ascii="Calibri" w:hAnsi="Calibri"/>
        </w:rPr>
        <w:t xml:space="preserve"> century. Many times we have different ideas about what that word may mean. </w:t>
      </w:r>
    </w:p>
    <w:p w14:paraId="44A04736" w14:textId="77777777" w:rsidR="003909E6" w:rsidRPr="003909E6" w:rsidRDefault="003909E6" w:rsidP="003909E6">
      <w:pPr>
        <w:spacing w:line="276" w:lineRule="auto"/>
        <w:rPr>
          <w:rFonts w:ascii="Calibri" w:hAnsi="Calibri"/>
        </w:rPr>
      </w:pPr>
    </w:p>
    <w:p w14:paraId="53D8B197" w14:textId="53D3FF49" w:rsidR="003909E6" w:rsidRPr="003909E6" w:rsidRDefault="003909E6" w:rsidP="003909E6">
      <w:pPr>
        <w:spacing w:line="276" w:lineRule="auto"/>
        <w:rPr>
          <w:rFonts w:ascii="Calibri" w:hAnsi="Calibri"/>
        </w:rPr>
      </w:pPr>
      <w:r w:rsidRPr="003909E6">
        <w:rPr>
          <w:rFonts w:ascii="Calibri" w:hAnsi="Calibri"/>
        </w:rPr>
        <w:t xml:space="preserve">There's a teaching called the prosperity gospel, which says that if you just believe enough, whatever you want to come true will </w:t>
      </w:r>
      <w:r w:rsidR="00EE3F69">
        <w:rPr>
          <w:rFonts w:ascii="Calibri" w:hAnsi="Calibri"/>
        </w:rPr>
        <w:t>happen</w:t>
      </w:r>
      <w:r w:rsidRPr="003909E6">
        <w:rPr>
          <w:rFonts w:ascii="Calibri" w:hAnsi="Calibri"/>
        </w:rPr>
        <w:t xml:space="preserve">. You just have to have enough faith. If you're sick and you believe hard enough, you will be well. If you get up and pray and tell yourself that you're going to be wealthy, then you'll have a lot of money. That's what we call the prosperity gospel. </w:t>
      </w:r>
    </w:p>
    <w:p w14:paraId="3B21D8EE" w14:textId="77777777" w:rsidR="003909E6" w:rsidRPr="003909E6" w:rsidRDefault="003909E6" w:rsidP="003909E6">
      <w:pPr>
        <w:spacing w:line="276" w:lineRule="auto"/>
        <w:rPr>
          <w:rFonts w:ascii="Calibri" w:hAnsi="Calibri"/>
        </w:rPr>
      </w:pPr>
    </w:p>
    <w:p w14:paraId="1C8BEB98" w14:textId="77777777" w:rsidR="003909E6" w:rsidRPr="003909E6" w:rsidRDefault="003909E6" w:rsidP="003909E6">
      <w:pPr>
        <w:spacing w:line="276" w:lineRule="auto"/>
        <w:rPr>
          <w:rFonts w:ascii="Calibri" w:hAnsi="Calibri"/>
        </w:rPr>
      </w:pPr>
      <w:r w:rsidRPr="003909E6">
        <w:rPr>
          <w:rFonts w:ascii="Calibri" w:hAnsi="Calibri"/>
        </w:rPr>
        <w:lastRenderedPageBreak/>
        <w:t xml:space="preserve">The other extreme is a lot of people believe in the poverty gospel. The poverty gospel is the belief that if you have anything that's nice, that's wrong and you ought to give it all away. </w:t>
      </w:r>
    </w:p>
    <w:p w14:paraId="3ED9E47C" w14:textId="77777777" w:rsidR="003909E6" w:rsidRPr="003909E6" w:rsidRDefault="003909E6" w:rsidP="003909E6">
      <w:pPr>
        <w:spacing w:line="276" w:lineRule="auto"/>
        <w:rPr>
          <w:rFonts w:ascii="Calibri" w:hAnsi="Calibri"/>
        </w:rPr>
      </w:pPr>
    </w:p>
    <w:p w14:paraId="481F40B6" w14:textId="77777777" w:rsidR="003909E6" w:rsidRPr="003909E6" w:rsidRDefault="003909E6" w:rsidP="003909E6">
      <w:pPr>
        <w:spacing w:line="276" w:lineRule="auto"/>
        <w:rPr>
          <w:rFonts w:ascii="Calibri" w:hAnsi="Calibri"/>
        </w:rPr>
      </w:pPr>
      <w:r w:rsidRPr="003909E6">
        <w:rPr>
          <w:rFonts w:ascii="Calibri" w:hAnsi="Calibri"/>
        </w:rPr>
        <w:t xml:space="preserve">People tend to be one extreme or the other. </w:t>
      </w:r>
    </w:p>
    <w:p w14:paraId="720273E2" w14:textId="77777777" w:rsidR="003909E6" w:rsidRPr="003909E6" w:rsidRDefault="003909E6" w:rsidP="003909E6">
      <w:pPr>
        <w:spacing w:line="276" w:lineRule="auto"/>
        <w:rPr>
          <w:rFonts w:ascii="Calibri" w:hAnsi="Calibri"/>
        </w:rPr>
      </w:pPr>
    </w:p>
    <w:p w14:paraId="6324A946" w14:textId="77777777" w:rsidR="003909E6" w:rsidRPr="003909E6" w:rsidRDefault="003909E6" w:rsidP="003909E6">
      <w:pPr>
        <w:spacing w:line="276" w:lineRule="auto"/>
        <w:rPr>
          <w:rFonts w:ascii="Calibri" w:hAnsi="Calibri"/>
        </w:rPr>
      </w:pPr>
      <w:r w:rsidRPr="003909E6">
        <w:rPr>
          <w:rFonts w:ascii="Calibri" w:hAnsi="Calibri"/>
        </w:rPr>
        <w:t xml:space="preserve">I think when we look at Scripture, we don't see the prosperity gospel and we don't see the poverty gospel. We see something that's more in the middle. Certainly the hand of God blesses. God blesses us in a lot of different ways. But we should not fall into this ideology that says if I have anything that's nice, that's wrong. We also shouldn't be over here where it says we can tell God what to do. Certainly God has His own mind. </w:t>
      </w:r>
    </w:p>
    <w:p w14:paraId="107ECC28" w14:textId="77777777" w:rsidR="003909E6" w:rsidRPr="003909E6" w:rsidRDefault="003909E6" w:rsidP="003909E6">
      <w:pPr>
        <w:spacing w:line="276" w:lineRule="auto"/>
        <w:rPr>
          <w:rFonts w:ascii="Calibri" w:hAnsi="Calibri"/>
        </w:rPr>
      </w:pPr>
    </w:p>
    <w:p w14:paraId="6B6AD952" w14:textId="77777777" w:rsidR="003909E6" w:rsidRPr="003909E6" w:rsidRDefault="003909E6" w:rsidP="003909E6">
      <w:pPr>
        <w:spacing w:line="276" w:lineRule="auto"/>
        <w:rPr>
          <w:rFonts w:ascii="Calibri" w:hAnsi="Calibri"/>
        </w:rPr>
      </w:pPr>
      <w:r w:rsidRPr="003909E6">
        <w:rPr>
          <w:rFonts w:ascii="Calibri" w:hAnsi="Calibri"/>
        </w:rPr>
        <w:t>I love Jeremiah 29:11 because it talks about, “For</w:t>
      </w:r>
      <w:r w:rsidRPr="003909E6">
        <w:rPr>
          <w:rFonts w:ascii="Calibri" w:hAnsi="Calibri"/>
          <w:i/>
          <w:iCs/>
        </w:rPr>
        <w:t xml:space="preserve"> I</w:t>
      </w:r>
      <w:r w:rsidRPr="003909E6">
        <w:rPr>
          <w:rFonts w:ascii="Calibri" w:hAnsi="Calibri"/>
        </w:rPr>
        <w:t xml:space="preserve"> know the plans that I have for you.” I've had a lot of great plans for my life, but I believe that God has a plan that's even better than my plan. I think my plans are pretty good, but His are certainly better. </w:t>
      </w:r>
    </w:p>
    <w:p w14:paraId="7D2000DE" w14:textId="77777777" w:rsidR="003909E6" w:rsidRPr="003909E6" w:rsidRDefault="003909E6" w:rsidP="003909E6">
      <w:pPr>
        <w:spacing w:line="276" w:lineRule="auto"/>
        <w:rPr>
          <w:rFonts w:ascii="Calibri" w:hAnsi="Calibri"/>
        </w:rPr>
      </w:pPr>
    </w:p>
    <w:p w14:paraId="4FCE3C02" w14:textId="3B25C160" w:rsidR="003909E6" w:rsidRPr="003909E6" w:rsidRDefault="003909E6" w:rsidP="003909E6">
      <w:pPr>
        <w:spacing w:line="276" w:lineRule="auto"/>
        <w:rPr>
          <w:rFonts w:ascii="Calibri" w:hAnsi="Calibri"/>
        </w:rPr>
      </w:pPr>
      <w:r w:rsidRPr="003909E6">
        <w:rPr>
          <w:rFonts w:ascii="Calibri" w:hAnsi="Calibri"/>
        </w:rPr>
        <w:t>I want to redeem the term “prosperity.” I want to take a very biblical theme, a very biblical idea, a very biblical concept that has been misunderstood, tweaked, and distorted in so many different ways in the modern church. I want us to get back to the word of God and see what it means to have God's hand on our life and what it means to prosper</w:t>
      </w:r>
      <w:r w:rsidR="00A4579D">
        <w:rPr>
          <w:rFonts w:ascii="Calibri" w:hAnsi="Calibri"/>
        </w:rPr>
        <w:t>.</w:t>
      </w:r>
      <w:r w:rsidRPr="003909E6">
        <w:rPr>
          <w:rFonts w:ascii="Calibri" w:hAnsi="Calibri"/>
        </w:rPr>
        <w:t xml:space="preserve"> </w:t>
      </w:r>
    </w:p>
    <w:p w14:paraId="35E10034" w14:textId="77777777" w:rsidR="003909E6" w:rsidRPr="003909E6" w:rsidRDefault="003909E6" w:rsidP="003909E6">
      <w:pPr>
        <w:spacing w:line="276" w:lineRule="auto"/>
        <w:rPr>
          <w:rFonts w:ascii="Calibri" w:hAnsi="Calibri"/>
        </w:rPr>
      </w:pPr>
    </w:p>
    <w:p w14:paraId="13D19ED0" w14:textId="621E5C56" w:rsidR="003909E6" w:rsidRPr="003909E6" w:rsidRDefault="003909E6" w:rsidP="003909E6">
      <w:pPr>
        <w:spacing w:line="276" w:lineRule="auto"/>
        <w:rPr>
          <w:rFonts w:ascii="Calibri" w:hAnsi="Calibri"/>
        </w:rPr>
      </w:pPr>
      <w:r w:rsidRPr="003909E6">
        <w:rPr>
          <w:rFonts w:ascii="Calibri" w:hAnsi="Calibri"/>
        </w:rPr>
        <w:t xml:space="preserve">I mentioned just a minute ago that God prospers people in different ways. God's plan for your life is different from everybody in this room. The moment that we begin to look around and be envious of what God's doing in somebody else's life and in what God's doing over here and over there is the moment that we fall into the trap of confusion and we'll always be frustrated. What we need to find is what God wants to do in my life. I have enough stuff to work on without worrying about what everybody else is doing. God, what do you want to do in me? God, how can I be a person who prospers? </w:t>
      </w:r>
    </w:p>
    <w:p w14:paraId="6BC655D2" w14:textId="77777777" w:rsidR="003909E6" w:rsidRPr="003909E6" w:rsidRDefault="003909E6" w:rsidP="003909E6">
      <w:pPr>
        <w:spacing w:line="276" w:lineRule="auto"/>
        <w:rPr>
          <w:rFonts w:ascii="Calibri" w:hAnsi="Calibri"/>
        </w:rPr>
      </w:pPr>
    </w:p>
    <w:p w14:paraId="32D74556" w14:textId="77777777" w:rsidR="003909E6" w:rsidRPr="003909E6" w:rsidRDefault="003909E6" w:rsidP="003909E6">
      <w:pPr>
        <w:spacing w:line="276" w:lineRule="auto"/>
        <w:rPr>
          <w:rFonts w:ascii="Calibri" w:hAnsi="Calibri"/>
        </w:rPr>
      </w:pPr>
      <w:r w:rsidRPr="003909E6">
        <w:rPr>
          <w:rFonts w:ascii="Calibri" w:hAnsi="Calibri"/>
        </w:rPr>
        <w:t xml:space="preserve">One of the greatest areas to prosper and experience God's blessing is in our area of finances. </w:t>
      </w:r>
    </w:p>
    <w:p w14:paraId="078BCB63" w14:textId="77777777" w:rsidR="003909E6" w:rsidRPr="003909E6" w:rsidRDefault="003909E6" w:rsidP="003909E6">
      <w:pPr>
        <w:spacing w:line="276" w:lineRule="auto"/>
        <w:rPr>
          <w:rFonts w:ascii="Calibri" w:hAnsi="Calibri"/>
        </w:rPr>
      </w:pPr>
    </w:p>
    <w:p w14:paraId="190651F6" w14:textId="77777777" w:rsidR="003909E6" w:rsidRPr="003909E6" w:rsidRDefault="003909E6" w:rsidP="003909E6">
      <w:pPr>
        <w:spacing w:line="276" w:lineRule="auto"/>
        <w:rPr>
          <w:rFonts w:ascii="Calibri" w:hAnsi="Calibri"/>
        </w:rPr>
      </w:pPr>
      <w:r w:rsidRPr="003909E6">
        <w:rPr>
          <w:rFonts w:ascii="Calibri" w:hAnsi="Calibri"/>
        </w:rPr>
        <w:t xml:space="preserve">In fact, some studies were recently released that the number one concern or worry among millennials is money. Millennials are saying they worry more about money than they do about relationships and even about work. We're worried about the money. </w:t>
      </w:r>
    </w:p>
    <w:p w14:paraId="2282F84D" w14:textId="77777777" w:rsidR="003909E6" w:rsidRPr="003909E6" w:rsidRDefault="003909E6" w:rsidP="003909E6">
      <w:pPr>
        <w:spacing w:line="276" w:lineRule="auto"/>
        <w:rPr>
          <w:rFonts w:ascii="Calibri" w:hAnsi="Calibri"/>
        </w:rPr>
      </w:pPr>
    </w:p>
    <w:p w14:paraId="157C62B7" w14:textId="77777777" w:rsidR="003909E6" w:rsidRPr="003909E6" w:rsidRDefault="003909E6" w:rsidP="003909E6">
      <w:pPr>
        <w:spacing w:line="276" w:lineRule="auto"/>
        <w:rPr>
          <w:rFonts w:ascii="Calibri" w:hAnsi="Calibri"/>
        </w:rPr>
      </w:pPr>
      <w:r w:rsidRPr="003909E6">
        <w:rPr>
          <w:rFonts w:ascii="Calibri" w:hAnsi="Calibri"/>
        </w:rPr>
        <w:t xml:space="preserve">Another poll just released said that 85% of all Americans say that they sometimes feel stressed about money, but 1/3 of all Americans worry about money constantly. People are constantly stressed about finances. </w:t>
      </w:r>
    </w:p>
    <w:p w14:paraId="5FE3B78F" w14:textId="77777777" w:rsidR="003909E6" w:rsidRPr="003909E6" w:rsidRDefault="003909E6" w:rsidP="003909E6">
      <w:pPr>
        <w:spacing w:line="276" w:lineRule="auto"/>
        <w:rPr>
          <w:rFonts w:ascii="Calibri" w:hAnsi="Calibri"/>
        </w:rPr>
      </w:pPr>
    </w:p>
    <w:p w14:paraId="3E05C1D1" w14:textId="3DABC5C9" w:rsidR="003909E6" w:rsidRPr="003909E6" w:rsidRDefault="003909E6" w:rsidP="003909E6">
      <w:pPr>
        <w:spacing w:line="276" w:lineRule="auto"/>
        <w:rPr>
          <w:rFonts w:ascii="Calibri" w:hAnsi="Calibri"/>
        </w:rPr>
      </w:pPr>
      <w:r w:rsidRPr="003909E6">
        <w:rPr>
          <w:rFonts w:ascii="Calibri" w:hAnsi="Calibri"/>
        </w:rPr>
        <w:t xml:space="preserve">What can we learn about finances that would relieve stress and help us prosper and to experience </w:t>
      </w:r>
      <w:r w:rsidR="00EE3F69">
        <w:rPr>
          <w:rFonts w:ascii="Calibri" w:hAnsi="Calibri"/>
        </w:rPr>
        <w:t xml:space="preserve">God’s </w:t>
      </w:r>
      <w:r w:rsidRPr="003909E6">
        <w:rPr>
          <w:rFonts w:ascii="Calibri" w:hAnsi="Calibri"/>
        </w:rPr>
        <w:t xml:space="preserve">blessings? The Bible has a lot to say about that. </w:t>
      </w:r>
    </w:p>
    <w:p w14:paraId="7DE932BC" w14:textId="77777777" w:rsidR="003909E6" w:rsidRPr="003909E6" w:rsidRDefault="003909E6" w:rsidP="003909E6">
      <w:pPr>
        <w:spacing w:line="276" w:lineRule="auto"/>
        <w:rPr>
          <w:rFonts w:ascii="Calibri" w:hAnsi="Calibri"/>
        </w:rPr>
      </w:pPr>
    </w:p>
    <w:p w14:paraId="764C3EE5" w14:textId="6B09297A" w:rsidR="003909E6" w:rsidRPr="003909E6" w:rsidRDefault="003909E6" w:rsidP="003909E6">
      <w:pPr>
        <w:spacing w:line="276" w:lineRule="auto"/>
        <w:rPr>
          <w:rFonts w:ascii="Calibri" w:hAnsi="Calibri"/>
        </w:rPr>
      </w:pPr>
      <w:r w:rsidRPr="003909E6">
        <w:rPr>
          <w:rFonts w:ascii="Calibri" w:hAnsi="Calibri"/>
        </w:rPr>
        <w:t>I think one of the greatest ways to live by faith and experience God's hand of blessing is in the area of finances. We looked at this a little bit last week as we wrapped up our previous series. I want to build on some of the concepts that we downloaded last week. I'm going to share a topical message today</w:t>
      </w:r>
      <w:r w:rsidR="00EE3F69">
        <w:rPr>
          <w:rFonts w:ascii="Calibri" w:hAnsi="Calibri"/>
        </w:rPr>
        <w:t xml:space="preserve"> from several different verses</w:t>
      </w:r>
      <w:r w:rsidRPr="003909E6">
        <w:rPr>
          <w:rFonts w:ascii="Calibri" w:hAnsi="Calibri"/>
        </w:rPr>
        <w:t>.</w:t>
      </w:r>
    </w:p>
    <w:p w14:paraId="6615C6E8" w14:textId="77777777" w:rsidR="003909E6" w:rsidRPr="003909E6" w:rsidRDefault="003909E6" w:rsidP="003909E6">
      <w:pPr>
        <w:spacing w:line="276" w:lineRule="auto"/>
        <w:rPr>
          <w:rFonts w:ascii="Calibri" w:hAnsi="Calibri"/>
        </w:rPr>
      </w:pPr>
    </w:p>
    <w:p w14:paraId="6C7CABE3" w14:textId="77777777" w:rsidR="003909E6" w:rsidRPr="003909E6" w:rsidRDefault="003909E6" w:rsidP="003909E6">
      <w:pPr>
        <w:spacing w:line="276" w:lineRule="auto"/>
        <w:rPr>
          <w:rFonts w:ascii="Calibri" w:hAnsi="Calibri"/>
        </w:rPr>
      </w:pPr>
      <w:r w:rsidRPr="003909E6">
        <w:rPr>
          <w:rFonts w:ascii="Calibri" w:hAnsi="Calibri"/>
        </w:rPr>
        <w:t>“</w:t>
      </w:r>
      <w:proofErr w:type="spellStart"/>
      <w:r w:rsidRPr="003909E6">
        <w:rPr>
          <w:rFonts w:ascii="Calibri" w:hAnsi="Calibri"/>
        </w:rPr>
        <w:t>Give</w:t>
      </w:r>
      <w:proofErr w:type="spellEnd"/>
      <w:r w:rsidRPr="003909E6">
        <w:rPr>
          <w:rFonts w:ascii="Calibri" w:hAnsi="Calibri"/>
        </w:rPr>
        <w:t xml:space="preserve"> to him, and don’t have a stingy heart when you give, and because of this the Lord your God will bless you in all your work and in everything you do” (Deuteronomy 15:10).</w:t>
      </w:r>
    </w:p>
    <w:p w14:paraId="05DB1C1A" w14:textId="77777777" w:rsidR="003909E6" w:rsidRPr="003909E6" w:rsidRDefault="003909E6" w:rsidP="003909E6">
      <w:pPr>
        <w:spacing w:line="276" w:lineRule="auto"/>
        <w:rPr>
          <w:rFonts w:ascii="Calibri" w:hAnsi="Calibri"/>
        </w:rPr>
      </w:pPr>
    </w:p>
    <w:p w14:paraId="41D1D601" w14:textId="77777777" w:rsidR="003909E6" w:rsidRPr="003909E6" w:rsidRDefault="003909E6" w:rsidP="003909E6">
      <w:pPr>
        <w:spacing w:line="276" w:lineRule="auto"/>
        <w:rPr>
          <w:rFonts w:ascii="Calibri" w:hAnsi="Calibri"/>
        </w:rPr>
      </w:pPr>
      <w:r w:rsidRPr="003909E6">
        <w:rPr>
          <w:rFonts w:ascii="Calibri" w:hAnsi="Calibri"/>
        </w:rPr>
        <w:t>“Honor the Lord with your possessions and with the first produce of your entire harvest; then your barns will be completely filled, and your vats will overflow with new wine” (Proverbs 3:9-10).</w:t>
      </w:r>
    </w:p>
    <w:p w14:paraId="2A0BC5EC" w14:textId="77777777" w:rsidR="003909E6" w:rsidRPr="003909E6" w:rsidRDefault="003909E6" w:rsidP="003909E6">
      <w:pPr>
        <w:spacing w:line="276" w:lineRule="auto"/>
        <w:rPr>
          <w:rFonts w:ascii="Calibri" w:hAnsi="Calibri"/>
        </w:rPr>
      </w:pPr>
    </w:p>
    <w:p w14:paraId="20B4B53E" w14:textId="77777777" w:rsidR="003909E6" w:rsidRPr="003909E6" w:rsidRDefault="003909E6" w:rsidP="003909E6">
      <w:pPr>
        <w:spacing w:line="276" w:lineRule="auto"/>
        <w:rPr>
          <w:rFonts w:ascii="Calibri" w:hAnsi="Calibri"/>
        </w:rPr>
      </w:pPr>
      <w:r w:rsidRPr="003909E6">
        <w:rPr>
          <w:rFonts w:ascii="Calibri" w:hAnsi="Calibri"/>
        </w:rPr>
        <w:t>How can I begin to prosper? The Bible says that the greatest way to begin to prosper is to be a person of generosity.</w:t>
      </w:r>
    </w:p>
    <w:p w14:paraId="4F99E271" w14:textId="77777777" w:rsidR="003909E6" w:rsidRPr="003909E6" w:rsidRDefault="003909E6" w:rsidP="003909E6">
      <w:pPr>
        <w:spacing w:line="276" w:lineRule="auto"/>
        <w:rPr>
          <w:rFonts w:ascii="Calibri" w:hAnsi="Calibri"/>
        </w:rPr>
      </w:pPr>
    </w:p>
    <w:p w14:paraId="5D90D780" w14:textId="58AC8EBC" w:rsidR="003909E6" w:rsidRPr="003909E6" w:rsidRDefault="003909E6" w:rsidP="003909E6">
      <w:pPr>
        <w:spacing w:line="276" w:lineRule="auto"/>
        <w:rPr>
          <w:rFonts w:ascii="Calibri" w:hAnsi="Calibri"/>
        </w:rPr>
      </w:pPr>
      <w:r w:rsidRPr="003909E6">
        <w:rPr>
          <w:rFonts w:ascii="Calibri" w:hAnsi="Calibri"/>
        </w:rPr>
        <w:t>Jesus commended the Pharisees one time in the gospels. Do you know what He commended them for? They brought tithes. That was it. He was like, “You are creeps. You are driving me crazy. You are constantly trying to find fault with me.</w:t>
      </w:r>
      <w:r w:rsidR="00A4579D">
        <w:rPr>
          <w:rFonts w:ascii="Calibri" w:hAnsi="Calibri"/>
        </w:rPr>
        <w:t xml:space="preserve"> But,”</w:t>
      </w:r>
      <w:r w:rsidRPr="003909E6">
        <w:rPr>
          <w:rFonts w:ascii="Calibri" w:hAnsi="Calibri"/>
        </w:rPr>
        <w:t xml:space="preserve"> in Matthew 23:23</w:t>
      </w:r>
      <w:r w:rsidR="00A4579D">
        <w:rPr>
          <w:rFonts w:ascii="Calibri" w:hAnsi="Calibri"/>
        </w:rPr>
        <w:t xml:space="preserve"> </w:t>
      </w:r>
      <w:r w:rsidRPr="003909E6">
        <w:rPr>
          <w:rFonts w:ascii="Calibri" w:hAnsi="Calibri"/>
        </w:rPr>
        <w:t xml:space="preserve">He says, “you do bring tithes.” Every time He spoke to them, He was correcting them. He did pat them on the back in that one instance. </w:t>
      </w:r>
    </w:p>
    <w:p w14:paraId="18A82A29" w14:textId="77777777" w:rsidR="003909E6" w:rsidRPr="003909E6" w:rsidRDefault="003909E6" w:rsidP="003909E6">
      <w:pPr>
        <w:spacing w:line="276" w:lineRule="auto"/>
        <w:rPr>
          <w:rFonts w:ascii="Calibri" w:hAnsi="Calibri"/>
        </w:rPr>
      </w:pPr>
    </w:p>
    <w:p w14:paraId="06662683" w14:textId="77777777" w:rsidR="003909E6" w:rsidRPr="003909E6" w:rsidRDefault="003909E6" w:rsidP="003909E6">
      <w:pPr>
        <w:spacing w:line="276" w:lineRule="auto"/>
        <w:rPr>
          <w:rFonts w:ascii="Calibri" w:hAnsi="Calibri"/>
        </w:rPr>
      </w:pPr>
      <w:r w:rsidRPr="003909E6">
        <w:rPr>
          <w:rFonts w:ascii="Calibri" w:hAnsi="Calibri"/>
        </w:rPr>
        <w:t xml:space="preserve">Giving is part of the Christian experience. </w:t>
      </w:r>
    </w:p>
    <w:p w14:paraId="17E02B3C" w14:textId="77777777" w:rsidR="003909E6" w:rsidRPr="003909E6" w:rsidRDefault="003909E6" w:rsidP="003909E6">
      <w:pPr>
        <w:spacing w:line="276" w:lineRule="auto"/>
        <w:rPr>
          <w:rFonts w:ascii="Calibri" w:hAnsi="Calibri"/>
        </w:rPr>
      </w:pPr>
    </w:p>
    <w:p w14:paraId="0DE766C1" w14:textId="77777777" w:rsidR="003909E6" w:rsidRPr="003909E6" w:rsidRDefault="003909E6" w:rsidP="003909E6">
      <w:pPr>
        <w:spacing w:line="276" w:lineRule="auto"/>
        <w:rPr>
          <w:rFonts w:ascii="Calibri" w:hAnsi="Calibri"/>
        </w:rPr>
      </w:pPr>
      <w:r w:rsidRPr="003909E6">
        <w:rPr>
          <w:rFonts w:ascii="Calibri" w:hAnsi="Calibri"/>
        </w:rPr>
        <w:t xml:space="preserve">Many of you know that I coach little kids’ basketball. In fact, after the late service today, I'm going to run over to the gym and our team is going to play a big game. I'm all pumped up about that. I'm excited about Jesus. I'm excited to yell at the refs and the kids. It's going to be great. </w:t>
      </w:r>
    </w:p>
    <w:p w14:paraId="015DB84F" w14:textId="77777777" w:rsidR="003909E6" w:rsidRPr="003909E6" w:rsidRDefault="003909E6" w:rsidP="003909E6">
      <w:pPr>
        <w:spacing w:line="276" w:lineRule="auto"/>
        <w:rPr>
          <w:rFonts w:ascii="Calibri" w:hAnsi="Calibri"/>
        </w:rPr>
      </w:pPr>
    </w:p>
    <w:p w14:paraId="0374590A" w14:textId="77777777" w:rsidR="003909E6" w:rsidRPr="003909E6" w:rsidRDefault="003909E6" w:rsidP="003909E6">
      <w:pPr>
        <w:spacing w:line="276" w:lineRule="auto"/>
        <w:rPr>
          <w:rFonts w:ascii="Calibri" w:hAnsi="Calibri"/>
        </w:rPr>
      </w:pPr>
      <w:r w:rsidRPr="003909E6">
        <w:rPr>
          <w:rFonts w:ascii="Calibri" w:hAnsi="Calibri"/>
        </w:rPr>
        <w:t xml:space="preserve">I'm actually coaching three basketball teams right now. I've got basketball mania. I'm waking up in the middle of the night thinking about offenses and defenses. </w:t>
      </w:r>
    </w:p>
    <w:p w14:paraId="218879CD" w14:textId="77777777" w:rsidR="003909E6" w:rsidRPr="003909E6" w:rsidRDefault="003909E6" w:rsidP="003909E6">
      <w:pPr>
        <w:spacing w:line="276" w:lineRule="auto"/>
        <w:rPr>
          <w:rFonts w:ascii="Calibri" w:hAnsi="Calibri"/>
        </w:rPr>
      </w:pPr>
    </w:p>
    <w:p w14:paraId="7CC6FBCC" w14:textId="0A092412" w:rsidR="00A4579D" w:rsidRDefault="003909E6" w:rsidP="003909E6">
      <w:pPr>
        <w:spacing w:line="276" w:lineRule="auto"/>
        <w:rPr>
          <w:rFonts w:ascii="Calibri" w:hAnsi="Calibri"/>
        </w:rPr>
      </w:pPr>
      <w:r w:rsidRPr="003909E6">
        <w:rPr>
          <w:rFonts w:ascii="Calibri" w:hAnsi="Calibri"/>
        </w:rPr>
        <w:t xml:space="preserve">Every season, kids want to score. “Coach, I want to work on shooting.” I've got some bigger kids this year because they get bigger every year. Every kid wants to be a 3-point shooter. But you really don't win games at little kid basketball by shooting 3-pointers. You win by shooting </w:t>
      </w:r>
      <w:r w:rsidRPr="003909E6">
        <w:rPr>
          <w:rFonts w:ascii="Calibri" w:hAnsi="Calibri"/>
        </w:rPr>
        <w:lastRenderedPageBreak/>
        <w:t xml:space="preserve">layups. I'm always trying to detox all the 3-point shooting. We need to work on the fundamentals. We need to work on rebounding. </w:t>
      </w:r>
    </w:p>
    <w:p w14:paraId="155F749B" w14:textId="77777777" w:rsidR="00A4579D" w:rsidRDefault="00A4579D" w:rsidP="003909E6">
      <w:pPr>
        <w:spacing w:line="276" w:lineRule="auto"/>
        <w:rPr>
          <w:rFonts w:ascii="Calibri" w:hAnsi="Calibri"/>
        </w:rPr>
      </w:pPr>
    </w:p>
    <w:p w14:paraId="0BB5700C" w14:textId="78B6BC37" w:rsidR="003909E6" w:rsidRPr="003909E6" w:rsidRDefault="003909E6" w:rsidP="003909E6">
      <w:pPr>
        <w:spacing w:line="276" w:lineRule="auto"/>
        <w:rPr>
          <w:rFonts w:ascii="Calibri" w:hAnsi="Calibri"/>
        </w:rPr>
      </w:pPr>
      <w:r w:rsidRPr="003909E6">
        <w:rPr>
          <w:rFonts w:ascii="Calibri" w:hAnsi="Calibri"/>
        </w:rPr>
        <w:t xml:space="preserve">I've never had a kid come to me and go, “Coach, I really want to work on my rebounding this season.” I've never had a kid come to me and say, “I want to be conditioned more, Coach. Would you run me up and down the gym?” I don't know what's wrong with people, but I've never had a kid say, “I want to be better on defense.” </w:t>
      </w:r>
    </w:p>
    <w:p w14:paraId="4A9823E2" w14:textId="77777777" w:rsidR="003909E6" w:rsidRPr="003909E6" w:rsidRDefault="003909E6" w:rsidP="003909E6">
      <w:pPr>
        <w:spacing w:line="276" w:lineRule="auto"/>
        <w:rPr>
          <w:rFonts w:ascii="Calibri" w:hAnsi="Calibri"/>
        </w:rPr>
      </w:pPr>
    </w:p>
    <w:p w14:paraId="49A57B0B" w14:textId="2FBFFD34" w:rsidR="003909E6" w:rsidRPr="003909E6" w:rsidRDefault="003909E6" w:rsidP="003909E6">
      <w:pPr>
        <w:spacing w:line="276" w:lineRule="auto"/>
        <w:rPr>
          <w:rFonts w:ascii="Calibri" w:hAnsi="Calibri"/>
        </w:rPr>
      </w:pPr>
      <w:r w:rsidRPr="003909E6">
        <w:rPr>
          <w:rFonts w:ascii="Calibri" w:hAnsi="Calibri"/>
        </w:rPr>
        <w:t>But there</w:t>
      </w:r>
      <w:r w:rsidR="00A4579D">
        <w:rPr>
          <w:rFonts w:ascii="Calibri" w:hAnsi="Calibri"/>
        </w:rPr>
        <w:t xml:space="preserve"> are</w:t>
      </w:r>
      <w:r w:rsidRPr="003909E6">
        <w:rPr>
          <w:rFonts w:ascii="Calibri" w:hAnsi="Calibri"/>
        </w:rPr>
        <w:t xml:space="preserve"> a lot of fundamentals of basketball – rebounding, shooting, passing. Most kids are not sitting around going, “I want to pass better.” They want to shoot and score more points. But to be a great basketball player, you have to know the fundamentals. You have to do some passing. You have to do some shooting. You have to do some defense and rebounding. If you're just a one-act show, you will not be a very good ballplayer.</w:t>
      </w:r>
    </w:p>
    <w:p w14:paraId="6C6E205F" w14:textId="77777777" w:rsidR="003909E6" w:rsidRPr="003909E6" w:rsidRDefault="003909E6" w:rsidP="003909E6">
      <w:pPr>
        <w:spacing w:line="276" w:lineRule="auto"/>
        <w:rPr>
          <w:rFonts w:ascii="Calibri" w:hAnsi="Calibri"/>
        </w:rPr>
      </w:pPr>
    </w:p>
    <w:p w14:paraId="57DCD25F" w14:textId="199C7B35" w:rsidR="003909E6" w:rsidRPr="003909E6" w:rsidRDefault="003909E6" w:rsidP="003909E6">
      <w:pPr>
        <w:spacing w:line="276" w:lineRule="auto"/>
        <w:rPr>
          <w:rFonts w:ascii="Calibri" w:hAnsi="Calibri"/>
        </w:rPr>
      </w:pPr>
      <w:r w:rsidRPr="003909E6">
        <w:rPr>
          <w:rFonts w:ascii="Calibri" w:hAnsi="Calibri"/>
        </w:rPr>
        <w:t xml:space="preserve">I'm afraid, in the Christian life, a lot of people want to be good at one or two of the fundamentals. In the 201 class that we offer here at the church, we talk about the four basics of the Christian life, of Christian growth – prayer, Bible study, fellowship, and giving. Many Christians like to gravitate towards one or two of the four. But I submit to you that to be a mature person in Christ you have to focus on all of it. It's like shooting and playing defense and rebounding. I shouldn't just be excited about prayer and Bible study. I should also be excited about fellowship and generosity. It's just part of being a well-rounded Christian. I know Christians who love to study their Bible, but they don't give two cents to God. We can't be mature in Christ if that's our focus and our perspective. </w:t>
      </w:r>
    </w:p>
    <w:p w14:paraId="4D7F7C13" w14:textId="77777777" w:rsidR="003909E6" w:rsidRPr="003909E6" w:rsidRDefault="003909E6" w:rsidP="003909E6">
      <w:pPr>
        <w:spacing w:line="276" w:lineRule="auto"/>
        <w:rPr>
          <w:rFonts w:ascii="Calibri" w:hAnsi="Calibri"/>
        </w:rPr>
      </w:pPr>
    </w:p>
    <w:p w14:paraId="2EC7BE85" w14:textId="59CA5E71" w:rsidR="003909E6" w:rsidRPr="003909E6" w:rsidRDefault="003909E6" w:rsidP="003909E6">
      <w:pPr>
        <w:spacing w:line="276" w:lineRule="auto"/>
        <w:rPr>
          <w:rFonts w:ascii="Calibri" w:hAnsi="Calibri"/>
        </w:rPr>
      </w:pPr>
      <w:r w:rsidRPr="003909E6">
        <w:rPr>
          <w:rFonts w:ascii="Calibri" w:hAnsi="Calibri"/>
        </w:rPr>
        <w:t>Let's look today at how we can prosper</w:t>
      </w:r>
      <w:r w:rsidR="00A4579D">
        <w:rPr>
          <w:rFonts w:ascii="Calibri" w:hAnsi="Calibri"/>
        </w:rPr>
        <w:t>. G</w:t>
      </w:r>
      <w:r w:rsidRPr="003909E6">
        <w:rPr>
          <w:rFonts w:ascii="Calibri" w:hAnsi="Calibri"/>
        </w:rPr>
        <w:t xml:space="preserve">enerosity is one of the greatest areas that we can begin to prosper. </w:t>
      </w:r>
    </w:p>
    <w:p w14:paraId="3FE4B115" w14:textId="77777777" w:rsidR="003909E6" w:rsidRPr="003909E6" w:rsidRDefault="003909E6" w:rsidP="003909E6">
      <w:pPr>
        <w:spacing w:line="276" w:lineRule="auto"/>
        <w:rPr>
          <w:rFonts w:ascii="Calibri" w:hAnsi="Calibri"/>
        </w:rPr>
      </w:pPr>
    </w:p>
    <w:p w14:paraId="436A5862" w14:textId="77777777" w:rsidR="003909E6" w:rsidRPr="003909E6" w:rsidRDefault="003909E6" w:rsidP="003909E6">
      <w:pPr>
        <w:spacing w:line="276" w:lineRule="auto"/>
        <w:rPr>
          <w:rFonts w:ascii="Calibri" w:hAnsi="Calibri"/>
          <w:b/>
          <w:bCs/>
          <w:i/>
          <w:iCs/>
        </w:rPr>
      </w:pPr>
      <w:r w:rsidRPr="003909E6">
        <w:rPr>
          <w:rFonts w:ascii="Calibri" w:hAnsi="Calibri"/>
          <w:b/>
          <w:bCs/>
          <w:i/>
          <w:iCs/>
        </w:rPr>
        <w:t>When I’m generous I can prosper by…</w:t>
      </w:r>
    </w:p>
    <w:p w14:paraId="61CD74B3" w14:textId="77777777" w:rsidR="003909E6" w:rsidRPr="003909E6" w:rsidRDefault="003909E6" w:rsidP="003909E6">
      <w:pPr>
        <w:spacing w:line="276" w:lineRule="auto"/>
        <w:rPr>
          <w:rFonts w:ascii="Calibri" w:hAnsi="Calibri"/>
        </w:rPr>
      </w:pPr>
    </w:p>
    <w:p w14:paraId="2202F3B6" w14:textId="77777777" w:rsidR="003909E6" w:rsidRPr="003909E6" w:rsidRDefault="003909E6" w:rsidP="003909E6">
      <w:pPr>
        <w:spacing w:line="276" w:lineRule="auto"/>
        <w:rPr>
          <w:rFonts w:ascii="Calibri" w:hAnsi="Calibri"/>
          <w:b/>
          <w:bCs/>
        </w:rPr>
      </w:pPr>
      <w:r w:rsidRPr="003909E6">
        <w:rPr>
          <w:rFonts w:ascii="Calibri" w:hAnsi="Calibri"/>
          <w:b/>
          <w:bCs/>
        </w:rPr>
        <w:t>1. Growing in My Faith</w:t>
      </w:r>
    </w:p>
    <w:p w14:paraId="664C4A2F" w14:textId="77777777" w:rsidR="003909E6" w:rsidRPr="003909E6" w:rsidRDefault="003909E6" w:rsidP="003909E6">
      <w:pPr>
        <w:spacing w:line="276" w:lineRule="auto"/>
        <w:rPr>
          <w:rFonts w:ascii="Calibri" w:hAnsi="Calibri"/>
        </w:rPr>
      </w:pPr>
    </w:p>
    <w:p w14:paraId="17C6C857" w14:textId="6A117177" w:rsidR="003909E6" w:rsidRPr="003909E6" w:rsidRDefault="003909E6" w:rsidP="003909E6">
      <w:pPr>
        <w:spacing w:line="276" w:lineRule="auto"/>
        <w:rPr>
          <w:rFonts w:ascii="Calibri" w:hAnsi="Calibri"/>
        </w:rPr>
      </w:pPr>
      <w:r w:rsidRPr="003909E6">
        <w:rPr>
          <w:rFonts w:ascii="Calibri" w:hAnsi="Calibri"/>
        </w:rPr>
        <w:t xml:space="preserve">When you begin to bring tithes and offerings to God, your faith is going to start going up and up because you have to trust God at a higher level than you did before. You have to trust God more. You’re like, “I don't know if this is all going to work out at the end of the month,” so your faith begins to be elevated. The more that you give, the more that you have to trust God and see things differently. </w:t>
      </w:r>
    </w:p>
    <w:p w14:paraId="40006E39" w14:textId="77777777" w:rsidR="003909E6" w:rsidRPr="003909E6" w:rsidRDefault="003909E6" w:rsidP="003909E6">
      <w:pPr>
        <w:spacing w:line="276" w:lineRule="auto"/>
        <w:rPr>
          <w:rFonts w:ascii="Calibri" w:hAnsi="Calibri"/>
        </w:rPr>
      </w:pPr>
    </w:p>
    <w:p w14:paraId="6B915885" w14:textId="77777777" w:rsidR="003909E6" w:rsidRPr="003909E6" w:rsidRDefault="003909E6" w:rsidP="003909E6">
      <w:pPr>
        <w:spacing w:line="276" w:lineRule="auto"/>
        <w:rPr>
          <w:rFonts w:ascii="Calibri" w:hAnsi="Calibri"/>
        </w:rPr>
      </w:pPr>
      <w:r w:rsidRPr="003909E6">
        <w:rPr>
          <w:rFonts w:ascii="Calibri" w:hAnsi="Calibri"/>
        </w:rPr>
        <w:lastRenderedPageBreak/>
        <w:t xml:space="preserve">“The purpose of tithing is to teach you always to put God first in your life” (Deuteronomy 14:23). </w:t>
      </w:r>
    </w:p>
    <w:p w14:paraId="41FDE206" w14:textId="77777777" w:rsidR="003909E6" w:rsidRPr="003909E6" w:rsidRDefault="003909E6" w:rsidP="003909E6">
      <w:pPr>
        <w:spacing w:line="276" w:lineRule="auto"/>
        <w:rPr>
          <w:rFonts w:ascii="Calibri" w:hAnsi="Calibri"/>
        </w:rPr>
      </w:pPr>
    </w:p>
    <w:p w14:paraId="43D4D5D3" w14:textId="77777777" w:rsidR="003909E6" w:rsidRPr="003909E6" w:rsidRDefault="003909E6" w:rsidP="003909E6">
      <w:pPr>
        <w:spacing w:line="276" w:lineRule="auto"/>
        <w:rPr>
          <w:rFonts w:ascii="Calibri" w:hAnsi="Calibri"/>
        </w:rPr>
      </w:pPr>
      <w:r w:rsidRPr="003909E6">
        <w:rPr>
          <w:rFonts w:ascii="Calibri" w:hAnsi="Calibri"/>
        </w:rPr>
        <w:t xml:space="preserve">There's something beautiful about bringing that tenth portion to God, that biblical percentage that belongs to Him. When we do that, we have to trust God more, so our faith is elevated. When our faith is elevated, we start to prosper because we have greater confidence in the Lord. Because worry and fear is so much connected to our own finances, when we begin to build our faith, we begin to overcome some of these struggles and adversities that we have. The tithe going first to God is a statement of faith every single month. “God, I'm trusting in you. I may not have it all figured out, but my confidence is in you today, Lord.” That's what the purpose of tithing is, to teach you to always put God first in your life. </w:t>
      </w:r>
    </w:p>
    <w:p w14:paraId="571BCABB" w14:textId="77777777" w:rsidR="003909E6" w:rsidRPr="003909E6" w:rsidRDefault="003909E6" w:rsidP="003909E6">
      <w:pPr>
        <w:spacing w:line="276" w:lineRule="auto"/>
        <w:rPr>
          <w:rFonts w:ascii="Calibri" w:hAnsi="Calibri"/>
        </w:rPr>
      </w:pPr>
    </w:p>
    <w:p w14:paraId="603D41EC" w14:textId="3A3AC104" w:rsidR="003909E6" w:rsidRPr="003909E6" w:rsidRDefault="003909E6" w:rsidP="003909E6">
      <w:pPr>
        <w:spacing w:line="276" w:lineRule="auto"/>
        <w:rPr>
          <w:rFonts w:ascii="Calibri" w:hAnsi="Calibri"/>
        </w:rPr>
      </w:pPr>
      <w:r w:rsidRPr="003909E6">
        <w:rPr>
          <w:rFonts w:ascii="Calibri" w:hAnsi="Calibri"/>
        </w:rPr>
        <w:t xml:space="preserve">In Mark 12, Jesus commends the generosity of a widow. We call it the widow's mite. This widow was a very destitute, poor woman. This story is powerful because a lot of people say, “I don't have the money to give.” Listen to this story. </w:t>
      </w:r>
    </w:p>
    <w:p w14:paraId="2916DA58" w14:textId="77777777" w:rsidR="003909E6" w:rsidRPr="003909E6" w:rsidRDefault="003909E6" w:rsidP="003909E6">
      <w:pPr>
        <w:spacing w:line="276" w:lineRule="auto"/>
        <w:rPr>
          <w:rFonts w:ascii="Calibri" w:hAnsi="Calibri"/>
        </w:rPr>
      </w:pPr>
    </w:p>
    <w:p w14:paraId="6CC3331D" w14:textId="4DC77AD5" w:rsidR="003909E6" w:rsidRPr="003909E6" w:rsidRDefault="00E57109" w:rsidP="003909E6">
      <w:pPr>
        <w:spacing w:line="276" w:lineRule="auto"/>
        <w:rPr>
          <w:rFonts w:ascii="Calibri" w:hAnsi="Calibri"/>
        </w:rPr>
      </w:pPr>
      <w:r>
        <w:rPr>
          <w:rFonts w:ascii="Calibri" w:hAnsi="Calibri"/>
        </w:rPr>
        <w:t>T</w:t>
      </w:r>
      <w:r w:rsidR="003909E6" w:rsidRPr="003909E6">
        <w:rPr>
          <w:rFonts w:ascii="Calibri" w:hAnsi="Calibri"/>
        </w:rPr>
        <w:t xml:space="preserve">here's a widow. This is in a time when women don't work and there's no social security system. She's got nothing. She comes to the temple courts </w:t>
      </w:r>
      <w:r w:rsidR="00A4579D">
        <w:rPr>
          <w:rFonts w:ascii="Calibri" w:hAnsi="Calibri"/>
        </w:rPr>
        <w:t>where</w:t>
      </w:r>
      <w:r w:rsidR="003909E6" w:rsidRPr="003909E6">
        <w:rPr>
          <w:rFonts w:ascii="Calibri" w:hAnsi="Calibri"/>
        </w:rPr>
        <w:t xml:space="preserve"> they received offerings</w:t>
      </w:r>
      <w:r w:rsidR="00A4579D">
        <w:rPr>
          <w:rFonts w:ascii="Calibri" w:hAnsi="Calibri"/>
        </w:rPr>
        <w:t xml:space="preserve"> </w:t>
      </w:r>
      <w:r w:rsidR="003909E6" w:rsidRPr="003909E6">
        <w:rPr>
          <w:rFonts w:ascii="Calibri" w:hAnsi="Calibri"/>
        </w:rPr>
        <w:t xml:space="preserve">in big chests. All of the wealthy people are coming in and showing off a little bit, pouring in big batches of coins. Jesus is watching all of this transpire. A widow comes up and she drops two little coins in. The Bible calls them mites. They're the smallest, most meager increments of money. Scholars tell us this was probably less than one cent. Yet Jesus said to the disciples, “This woman has given more than everybody.” </w:t>
      </w:r>
    </w:p>
    <w:p w14:paraId="178CD4E0" w14:textId="77777777" w:rsidR="003909E6" w:rsidRPr="003909E6" w:rsidRDefault="003909E6" w:rsidP="003909E6">
      <w:pPr>
        <w:spacing w:line="276" w:lineRule="auto"/>
        <w:rPr>
          <w:rFonts w:ascii="Calibri" w:hAnsi="Calibri"/>
        </w:rPr>
      </w:pPr>
    </w:p>
    <w:p w14:paraId="10CF5A3D" w14:textId="77777777" w:rsidR="003909E6" w:rsidRPr="003909E6" w:rsidRDefault="003909E6" w:rsidP="003909E6">
      <w:pPr>
        <w:spacing w:line="276" w:lineRule="auto"/>
        <w:rPr>
          <w:rFonts w:ascii="Calibri" w:hAnsi="Calibri"/>
        </w:rPr>
      </w:pPr>
      <w:r w:rsidRPr="003909E6">
        <w:rPr>
          <w:rFonts w:ascii="Calibri" w:hAnsi="Calibri"/>
        </w:rPr>
        <w:t>Why would He say that? It wasn't because of the amount. It was because of the faith and the confidence that this woman had. Jesus said, “Disciples, you need to learn from her, not from all these other people. She gave in faith.”</w:t>
      </w:r>
    </w:p>
    <w:p w14:paraId="7DC586DC" w14:textId="77777777" w:rsidR="003909E6" w:rsidRPr="003909E6" w:rsidRDefault="003909E6" w:rsidP="003909E6">
      <w:pPr>
        <w:spacing w:line="276" w:lineRule="auto"/>
        <w:rPr>
          <w:rFonts w:ascii="Calibri" w:hAnsi="Calibri"/>
        </w:rPr>
      </w:pPr>
    </w:p>
    <w:p w14:paraId="1DD3A8AD" w14:textId="77777777" w:rsidR="003909E6" w:rsidRPr="003909E6" w:rsidRDefault="003909E6" w:rsidP="003909E6">
      <w:pPr>
        <w:spacing w:line="276" w:lineRule="auto"/>
        <w:rPr>
          <w:rFonts w:ascii="Calibri" w:hAnsi="Calibri"/>
        </w:rPr>
      </w:pPr>
      <w:r w:rsidRPr="003909E6">
        <w:rPr>
          <w:rFonts w:ascii="Calibri" w:hAnsi="Calibri"/>
        </w:rPr>
        <w:t xml:space="preserve">Faith is a beautiful thing. We will begin to prosper when faith is a part of our giving and our generosity. God can do more with our 90% than we can do with 100%. If Jesus can multiply fishes and loaves to feed 5,000 people, what could He do with your giving, with what you have, with what you bring to the Lord? It's a pretty awesome thing to think about. </w:t>
      </w:r>
    </w:p>
    <w:p w14:paraId="5BFAA6F9" w14:textId="77777777" w:rsidR="003909E6" w:rsidRPr="003909E6" w:rsidRDefault="003909E6" w:rsidP="003909E6">
      <w:pPr>
        <w:spacing w:line="276" w:lineRule="auto"/>
        <w:rPr>
          <w:rFonts w:ascii="Calibri" w:hAnsi="Calibri"/>
        </w:rPr>
      </w:pPr>
    </w:p>
    <w:p w14:paraId="39E48C27" w14:textId="4F35A4D9" w:rsidR="003909E6" w:rsidRPr="003909E6" w:rsidRDefault="003909E6" w:rsidP="003909E6">
      <w:pPr>
        <w:spacing w:line="276" w:lineRule="auto"/>
        <w:rPr>
          <w:rFonts w:ascii="Calibri" w:hAnsi="Calibri"/>
        </w:rPr>
      </w:pPr>
      <w:r w:rsidRPr="003909E6">
        <w:rPr>
          <w:rFonts w:ascii="Calibri" w:hAnsi="Calibri"/>
        </w:rPr>
        <w:t xml:space="preserve">Think about this for a moment. Your salvation is an act of faith. If you're a follower of Jesus, you believe that Jesus was crucified on the cross, He was raised on the third day, your life has been transformed, you've been forgiven of your sins, and you're going to spend eternity in heaven with God. That's the gospel. Many people have no problem believing that. But they can't </w:t>
      </w:r>
      <w:r w:rsidRPr="003909E6">
        <w:rPr>
          <w:rFonts w:ascii="Calibri" w:hAnsi="Calibri"/>
        </w:rPr>
        <w:lastRenderedPageBreak/>
        <w:t>believe for five minutes that God might take care of whatever they need to pay their mortgage that month. What takes the greater act of faith? To believe you're going to spend eternity in heaven with God</w:t>
      </w:r>
      <w:r w:rsidR="00A4579D">
        <w:rPr>
          <w:rFonts w:ascii="Calibri" w:hAnsi="Calibri"/>
        </w:rPr>
        <w:t xml:space="preserve">, </w:t>
      </w:r>
      <w:r w:rsidRPr="003909E6">
        <w:rPr>
          <w:rFonts w:ascii="Calibri" w:hAnsi="Calibri"/>
        </w:rPr>
        <w:t xml:space="preserve">or that God could help you make your car payment or provide for you enough to buy your groceries? Do you see the inconsistencies there? </w:t>
      </w:r>
    </w:p>
    <w:p w14:paraId="0FE18B03" w14:textId="77777777" w:rsidR="003909E6" w:rsidRPr="003909E6" w:rsidRDefault="003909E6" w:rsidP="003909E6">
      <w:pPr>
        <w:spacing w:line="276" w:lineRule="auto"/>
        <w:rPr>
          <w:rFonts w:ascii="Calibri" w:hAnsi="Calibri"/>
        </w:rPr>
      </w:pPr>
    </w:p>
    <w:p w14:paraId="5A9EB992" w14:textId="77777777" w:rsidR="003909E6" w:rsidRPr="003909E6" w:rsidRDefault="003909E6" w:rsidP="003909E6">
      <w:pPr>
        <w:spacing w:line="276" w:lineRule="auto"/>
        <w:rPr>
          <w:rFonts w:ascii="Calibri" w:hAnsi="Calibri"/>
        </w:rPr>
      </w:pPr>
      <w:r w:rsidRPr="003909E6">
        <w:rPr>
          <w:rFonts w:ascii="Calibri" w:hAnsi="Calibri"/>
        </w:rPr>
        <w:t xml:space="preserve">When we give, we act in faith. Because finance is probably the most sensitive area of our life and the area we worry about the most, we give that to God first. Then God begins to bless that. God begins to work. God begins to move. </w:t>
      </w:r>
    </w:p>
    <w:p w14:paraId="1641FAD2" w14:textId="77777777" w:rsidR="003909E6" w:rsidRPr="003909E6" w:rsidRDefault="003909E6" w:rsidP="003909E6">
      <w:pPr>
        <w:spacing w:line="276" w:lineRule="auto"/>
        <w:rPr>
          <w:rFonts w:ascii="Calibri" w:hAnsi="Calibri"/>
        </w:rPr>
      </w:pPr>
    </w:p>
    <w:p w14:paraId="69293F60" w14:textId="77777777" w:rsidR="00585BE9" w:rsidRDefault="003909E6" w:rsidP="003909E6">
      <w:pPr>
        <w:spacing w:line="276" w:lineRule="auto"/>
        <w:rPr>
          <w:rFonts w:ascii="Calibri" w:hAnsi="Calibri"/>
        </w:rPr>
      </w:pPr>
      <w:r w:rsidRPr="003909E6">
        <w:rPr>
          <w:rFonts w:ascii="Calibri" w:hAnsi="Calibri"/>
        </w:rPr>
        <w:t xml:space="preserve">We went through a really hard time financially when we were planting our church. I remember the early days of our church. We had no staff. We had no building. We were meeting at a school. Gena and I were literally starving to death. The tithes and offerings of the church were about as much as the widow's mite. Our church was very small. We were continuing to bring the tithe every single month, even though it probably made more sense to keep the tithe for ourselves so that we could “have enough.” But we continued to bring the tithe. </w:t>
      </w:r>
    </w:p>
    <w:p w14:paraId="07D43EE2" w14:textId="77777777" w:rsidR="00585BE9" w:rsidRDefault="00585BE9" w:rsidP="003909E6">
      <w:pPr>
        <w:spacing w:line="276" w:lineRule="auto"/>
        <w:rPr>
          <w:rFonts w:ascii="Calibri" w:hAnsi="Calibri"/>
        </w:rPr>
      </w:pPr>
    </w:p>
    <w:p w14:paraId="0100B7C8" w14:textId="77777777" w:rsidR="00585BE9" w:rsidRDefault="003909E6" w:rsidP="003909E6">
      <w:pPr>
        <w:spacing w:line="276" w:lineRule="auto"/>
        <w:rPr>
          <w:rFonts w:ascii="Calibri" w:hAnsi="Calibri"/>
        </w:rPr>
      </w:pPr>
      <w:r w:rsidRPr="003909E6">
        <w:rPr>
          <w:rFonts w:ascii="Calibri" w:hAnsi="Calibri"/>
        </w:rPr>
        <w:t>Gena came to me one day and said, “Ryan, we're going underwater every month. We’ve had this conversation before. We’re in the hole.” I was like, “I know. I'm doing everything I can.” She said, “I know.” I said, “I don't know what to do.”</w:t>
      </w:r>
    </w:p>
    <w:p w14:paraId="29F00794" w14:textId="77777777" w:rsidR="00585BE9" w:rsidRDefault="00585BE9" w:rsidP="003909E6">
      <w:pPr>
        <w:spacing w:line="276" w:lineRule="auto"/>
        <w:rPr>
          <w:rFonts w:ascii="Calibri" w:hAnsi="Calibri"/>
        </w:rPr>
      </w:pPr>
    </w:p>
    <w:p w14:paraId="6CD770AC" w14:textId="00736081" w:rsidR="003909E6" w:rsidRPr="003909E6" w:rsidRDefault="003909E6" w:rsidP="003909E6">
      <w:pPr>
        <w:spacing w:line="276" w:lineRule="auto"/>
        <w:rPr>
          <w:rFonts w:ascii="Calibri" w:hAnsi="Calibri"/>
        </w:rPr>
      </w:pPr>
      <w:r w:rsidRPr="003909E6">
        <w:rPr>
          <w:rFonts w:ascii="Calibri" w:hAnsi="Calibri"/>
        </w:rPr>
        <w:t xml:space="preserve">One morning I'm praying and the Lord puts on my heart this word from the Holy Spirit. “Ryan, you don't have a spending problem. You have an income problem.” There are two kinds of financial problems. There's one when you spend more than you should. There's another problem when you just don't have enough coming in. We had the latter. It was lean. </w:t>
      </w:r>
    </w:p>
    <w:p w14:paraId="200A6023" w14:textId="77777777" w:rsidR="003909E6" w:rsidRPr="003909E6" w:rsidRDefault="003909E6" w:rsidP="003909E6">
      <w:pPr>
        <w:spacing w:line="276" w:lineRule="auto"/>
        <w:rPr>
          <w:rFonts w:ascii="Calibri" w:hAnsi="Calibri"/>
        </w:rPr>
      </w:pPr>
    </w:p>
    <w:p w14:paraId="4916D6B0" w14:textId="77777777" w:rsidR="003909E6" w:rsidRPr="003909E6" w:rsidRDefault="003909E6" w:rsidP="003909E6">
      <w:pPr>
        <w:spacing w:line="276" w:lineRule="auto"/>
        <w:rPr>
          <w:rFonts w:ascii="Calibri" w:hAnsi="Calibri"/>
        </w:rPr>
      </w:pPr>
      <w:r w:rsidRPr="003909E6">
        <w:rPr>
          <w:rFonts w:ascii="Calibri" w:hAnsi="Calibri"/>
        </w:rPr>
        <w:t xml:space="preserve">I wore a 32 pant when I started Edge Church and the stress drove me down to a 30. My 32s were falling off of my body. It was bad. It was nasty. If you ever see my britches falling down, you need to come up and go, “Pastor, is the church tithing enough?” It was bad. </w:t>
      </w:r>
    </w:p>
    <w:p w14:paraId="0C36EBB7" w14:textId="77777777" w:rsidR="003909E6" w:rsidRPr="003909E6" w:rsidRDefault="003909E6" w:rsidP="003909E6">
      <w:pPr>
        <w:spacing w:line="276" w:lineRule="auto"/>
        <w:rPr>
          <w:rFonts w:ascii="Calibri" w:hAnsi="Calibri"/>
        </w:rPr>
      </w:pPr>
    </w:p>
    <w:p w14:paraId="31FD93CA" w14:textId="3E55212C" w:rsidR="003909E6" w:rsidRPr="003909E6" w:rsidRDefault="003909E6" w:rsidP="003909E6">
      <w:pPr>
        <w:spacing w:line="276" w:lineRule="auto"/>
        <w:rPr>
          <w:rFonts w:ascii="Calibri" w:hAnsi="Calibri"/>
        </w:rPr>
      </w:pPr>
      <w:r w:rsidRPr="003909E6">
        <w:rPr>
          <w:rFonts w:ascii="Calibri" w:hAnsi="Calibri"/>
        </w:rPr>
        <w:t>We're tithing. A friend of mine calls me a couple of days later and says, “Ryan, I'm making some money selling these workout videos.” I was like, “I need to sell some workout videos.” He signed me up to sell workout videos. This is crazy. I started selling workout videos. I'm</w:t>
      </w:r>
      <w:r w:rsidR="00585BE9">
        <w:rPr>
          <w:rFonts w:ascii="Calibri" w:hAnsi="Calibri"/>
        </w:rPr>
        <w:t xml:space="preserve"> a</w:t>
      </w:r>
      <w:r w:rsidRPr="003909E6">
        <w:rPr>
          <w:rFonts w:ascii="Calibri" w:hAnsi="Calibri"/>
        </w:rPr>
        <w:t xml:space="preserve"> full-time pastor selling workout videos out of my trunk. I started making enough money to bring us level every single month and then even have a little bit leftover. I'm a pretty good sales guy actually. I was like, “If I wasn’t in the ministry, I can sell some stuff. This is good.” That was God's provision</w:t>
      </w:r>
      <w:r w:rsidR="00585BE9">
        <w:rPr>
          <w:rFonts w:ascii="Calibri" w:hAnsi="Calibri"/>
        </w:rPr>
        <w:t>.</w:t>
      </w:r>
    </w:p>
    <w:p w14:paraId="681B6AB9" w14:textId="77777777" w:rsidR="003909E6" w:rsidRPr="003909E6" w:rsidRDefault="003909E6" w:rsidP="003909E6">
      <w:pPr>
        <w:spacing w:line="276" w:lineRule="auto"/>
        <w:rPr>
          <w:rFonts w:ascii="Calibri" w:hAnsi="Calibri"/>
        </w:rPr>
      </w:pPr>
    </w:p>
    <w:p w14:paraId="7EDA19D7" w14:textId="47CAA343" w:rsidR="003909E6" w:rsidRPr="003909E6" w:rsidRDefault="003909E6" w:rsidP="003909E6">
      <w:pPr>
        <w:spacing w:line="276" w:lineRule="auto"/>
        <w:rPr>
          <w:rFonts w:ascii="Calibri" w:hAnsi="Calibri"/>
        </w:rPr>
      </w:pPr>
      <w:r w:rsidRPr="003909E6">
        <w:rPr>
          <w:rFonts w:ascii="Calibri" w:hAnsi="Calibri"/>
        </w:rPr>
        <w:lastRenderedPageBreak/>
        <w:t xml:space="preserve">I hope that I don't sell videos anymore. This was before everything was online. Everything was transitioning at that time. People were still into </w:t>
      </w:r>
      <w:r w:rsidR="00E57109">
        <w:rPr>
          <w:rFonts w:ascii="Calibri" w:hAnsi="Calibri"/>
        </w:rPr>
        <w:t>DV</w:t>
      </w:r>
      <w:r w:rsidRPr="003909E6">
        <w:rPr>
          <w:rFonts w:ascii="Calibri" w:hAnsi="Calibri"/>
        </w:rPr>
        <w:t>Ds. But I hope that I don't sell any more workout videos. I praise God I don't have to put stuff on Craigslist anymore. But God did provide, and my family had what they needed. It</w:t>
      </w:r>
      <w:r w:rsidR="00585BE9">
        <w:rPr>
          <w:rFonts w:ascii="Calibri" w:hAnsi="Calibri"/>
        </w:rPr>
        <w:t xml:space="preserve"> wa</w:t>
      </w:r>
      <w:r w:rsidRPr="003909E6">
        <w:rPr>
          <w:rFonts w:ascii="Calibri" w:hAnsi="Calibri"/>
        </w:rPr>
        <w:t xml:space="preserve">s good. </w:t>
      </w:r>
    </w:p>
    <w:p w14:paraId="101E36C2" w14:textId="77777777" w:rsidR="003909E6" w:rsidRPr="003909E6" w:rsidRDefault="003909E6" w:rsidP="003909E6">
      <w:pPr>
        <w:spacing w:line="276" w:lineRule="auto"/>
        <w:rPr>
          <w:rFonts w:ascii="Calibri" w:hAnsi="Calibri"/>
        </w:rPr>
      </w:pPr>
    </w:p>
    <w:p w14:paraId="72276872" w14:textId="199133D2" w:rsidR="003909E6" w:rsidRPr="003909E6" w:rsidRDefault="003909E6" w:rsidP="003909E6">
      <w:pPr>
        <w:spacing w:line="276" w:lineRule="auto"/>
        <w:rPr>
          <w:rFonts w:ascii="Calibri" w:hAnsi="Calibri"/>
        </w:rPr>
      </w:pPr>
      <w:r w:rsidRPr="003909E6">
        <w:rPr>
          <w:rFonts w:ascii="Calibri" w:hAnsi="Calibri"/>
        </w:rPr>
        <w:t>I'm not telling you today that if you're a tither that everything will be easy. I'm telling you that your faith will go through the roof and you will prosper because you will have the greatest faith in God you</w:t>
      </w:r>
      <w:r w:rsidR="00585BE9">
        <w:rPr>
          <w:rFonts w:ascii="Calibri" w:hAnsi="Calibri"/>
        </w:rPr>
        <w:t xml:space="preserve">’ve ever had. </w:t>
      </w:r>
      <w:r w:rsidRPr="003909E6">
        <w:rPr>
          <w:rFonts w:ascii="Calibri" w:hAnsi="Calibri"/>
        </w:rPr>
        <w:t xml:space="preserve">You will prosper. God will use money or a lack thereof to build faith. </w:t>
      </w:r>
    </w:p>
    <w:p w14:paraId="6CDED18D" w14:textId="77777777" w:rsidR="003909E6" w:rsidRPr="003909E6" w:rsidRDefault="003909E6" w:rsidP="003909E6">
      <w:pPr>
        <w:spacing w:line="276" w:lineRule="auto"/>
        <w:rPr>
          <w:rFonts w:ascii="Calibri" w:hAnsi="Calibri"/>
        </w:rPr>
      </w:pPr>
    </w:p>
    <w:p w14:paraId="3B19FD0B" w14:textId="77777777" w:rsidR="003909E6" w:rsidRPr="003909E6" w:rsidRDefault="003909E6" w:rsidP="003909E6">
      <w:pPr>
        <w:spacing w:line="276" w:lineRule="auto"/>
        <w:rPr>
          <w:rFonts w:ascii="Calibri" w:hAnsi="Calibri"/>
        </w:rPr>
      </w:pPr>
      <w:r w:rsidRPr="003909E6">
        <w:rPr>
          <w:rFonts w:ascii="Calibri" w:hAnsi="Calibri"/>
        </w:rPr>
        <w:t xml:space="preserve">Today, you don't feel blessed. You're like, “I'm just struggling to get through the month.” God is building your faith. Your faith doesn't grow when everything is perfect and easy. Your faith grows when you're strapped, when you're struggling. God's imparting things into you. You're like, “This is difficult.” That's when you grow. You’ll prosper. That's why I call this message “No Really It’s Time.” Your faith will grow. </w:t>
      </w:r>
    </w:p>
    <w:p w14:paraId="6F0D5B58" w14:textId="77777777" w:rsidR="003909E6" w:rsidRPr="003909E6" w:rsidRDefault="003909E6" w:rsidP="003909E6">
      <w:pPr>
        <w:spacing w:line="276" w:lineRule="auto"/>
        <w:rPr>
          <w:rFonts w:ascii="Calibri" w:hAnsi="Calibri"/>
        </w:rPr>
      </w:pPr>
    </w:p>
    <w:p w14:paraId="6E7642B1" w14:textId="77777777" w:rsidR="003909E6" w:rsidRPr="003909E6" w:rsidRDefault="003909E6" w:rsidP="003909E6">
      <w:pPr>
        <w:spacing w:line="276" w:lineRule="auto"/>
        <w:rPr>
          <w:rFonts w:ascii="Calibri" w:hAnsi="Calibri"/>
          <w:b/>
          <w:bCs/>
        </w:rPr>
      </w:pPr>
      <w:r w:rsidRPr="003909E6">
        <w:rPr>
          <w:rFonts w:ascii="Calibri" w:hAnsi="Calibri"/>
          <w:b/>
          <w:bCs/>
        </w:rPr>
        <w:t>2. Experiencing Great Joy</w:t>
      </w:r>
    </w:p>
    <w:p w14:paraId="49E966BA" w14:textId="77777777" w:rsidR="003909E6" w:rsidRPr="003909E6" w:rsidRDefault="003909E6" w:rsidP="003909E6">
      <w:pPr>
        <w:spacing w:line="276" w:lineRule="auto"/>
        <w:rPr>
          <w:rFonts w:ascii="Calibri" w:hAnsi="Calibri"/>
        </w:rPr>
      </w:pPr>
    </w:p>
    <w:p w14:paraId="1A16D31A" w14:textId="77777777" w:rsidR="003909E6" w:rsidRPr="003909E6" w:rsidRDefault="003909E6" w:rsidP="003909E6">
      <w:pPr>
        <w:spacing w:line="276" w:lineRule="auto"/>
        <w:rPr>
          <w:rFonts w:ascii="Calibri" w:hAnsi="Calibri"/>
        </w:rPr>
      </w:pPr>
      <w:r w:rsidRPr="003909E6">
        <w:rPr>
          <w:rFonts w:ascii="Calibri" w:hAnsi="Calibri"/>
        </w:rPr>
        <w:t>“Remember the words of the Lord Jesus, because he said, ‘It is more blessed to give than to receive’” (Acts 20:35).</w:t>
      </w:r>
    </w:p>
    <w:p w14:paraId="78AD44A3" w14:textId="77777777" w:rsidR="003909E6" w:rsidRPr="003909E6" w:rsidRDefault="003909E6" w:rsidP="003909E6">
      <w:pPr>
        <w:spacing w:line="276" w:lineRule="auto"/>
        <w:rPr>
          <w:rFonts w:ascii="Calibri" w:hAnsi="Calibri"/>
        </w:rPr>
      </w:pPr>
    </w:p>
    <w:p w14:paraId="2A2F2A43" w14:textId="727DC08D" w:rsidR="003909E6" w:rsidRPr="003909E6" w:rsidRDefault="003909E6" w:rsidP="003909E6">
      <w:pPr>
        <w:spacing w:line="276" w:lineRule="auto"/>
        <w:rPr>
          <w:rFonts w:ascii="Calibri" w:hAnsi="Calibri"/>
        </w:rPr>
      </w:pPr>
      <w:r w:rsidRPr="003909E6">
        <w:rPr>
          <w:rFonts w:ascii="Calibri" w:hAnsi="Calibri"/>
        </w:rPr>
        <w:t>Then a little later, the Apostle Paul said it like this: “God loves a cheerful giver.” That word “cheerful” in the language of the New Testament is the word “</w:t>
      </w:r>
      <w:proofErr w:type="spellStart"/>
      <w:r w:rsidRPr="003909E6">
        <w:rPr>
          <w:rFonts w:ascii="Calibri" w:hAnsi="Calibri"/>
        </w:rPr>
        <w:t>hilaros</w:t>
      </w:r>
      <w:proofErr w:type="spellEnd"/>
      <w:r w:rsidR="00585BE9">
        <w:rPr>
          <w:rFonts w:ascii="Calibri" w:hAnsi="Calibri"/>
        </w:rPr>
        <w:t>.</w:t>
      </w:r>
      <w:r w:rsidRPr="003909E6">
        <w:rPr>
          <w:rFonts w:ascii="Calibri" w:hAnsi="Calibri"/>
        </w:rPr>
        <w:t>” We get the English word “hilarious” from this word “</w:t>
      </w:r>
      <w:proofErr w:type="spellStart"/>
      <w:r w:rsidRPr="003909E6">
        <w:rPr>
          <w:rFonts w:ascii="Calibri" w:hAnsi="Calibri"/>
        </w:rPr>
        <w:t>hilaros</w:t>
      </w:r>
      <w:proofErr w:type="spellEnd"/>
      <w:r w:rsidRPr="003909E6">
        <w:rPr>
          <w:rFonts w:ascii="Calibri" w:hAnsi="Calibri"/>
        </w:rPr>
        <w:t xml:space="preserve">.” What the Bible is saying is we ought to be joyful when we give to the Lord. We should not give to God begrudgingly. We should not bring our tithes and offerings and be crabby about it. Notice the Bible doesn't say God loves a crabby giver or God loves an angry giver. </w:t>
      </w:r>
    </w:p>
    <w:p w14:paraId="6E75085B" w14:textId="77777777" w:rsidR="003909E6" w:rsidRPr="003909E6" w:rsidRDefault="003909E6" w:rsidP="003909E6">
      <w:pPr>
        <w:spacing w:line="276" w:lineRule="auto"/>
        <w:rPr>
          <w:rFonts w:ascii="Calibri" w:hAnsi="Calibri"/>
        </w:rPr>
      </w:pPr>
    </w:p>
    <w:p w14:paraId="1ACE77DB" w14:textId="6BE55C53" w:rsidR="003909E6" w:rsidRPr="003909E6" w:rsidRDefault="003909E6" w:rsidP="003909E6">
      <w:pPr>
        <w:spacing w:line="276" w:lineRule="auto"/>
        <w:rPr>
          <w:rFonts w:ascii="Calibri" w:hAnsi="Calibri"/>
        </w:rPr>
      </w:pPr>
      <w:r w:rsidRPr="003909E6">
        <w:rPr>
          <w:rFonts w:ascii="Calibri" w:hAnsi="Calibri"/>
        </w:rPr>
        <w:t>I led a guy to Christ a few years ago. He was a brand-new Christian. He came to me after starting to tithe, “This tithing is messing with my financial goals.” He was angry about it. I was like, “Alright, brother</w:t>
      </w:r>
      <w:r w:rsidR="00585BE9">
        <w:rPr>
          <w:rFonts w:ascii="Calibri" w:hAnsi="Calibri"/>
        </w:rPr>
        <w:t>. W</w:t>
      </w:r>
      <w:r w:rsidRPr="003909E6">
        <w:rPr>
          <w:rFonts w:ascii="Calibri" w:hAnsi="Calibri"/>
        </w:rPr>
        <w:t xml:space="preserve">e need to sit down here. You need some medication first of all. But let me show you 2 Corinthians 9:7 – ‘God loves a cheerful giver.’ Quit being so angry about it. Get over yourself. It'll be okay. You're doing fine.” </w:t>
      </w:r>
    </w:p>
    <w:p w14:paraId="7DD8DC81" w14:textId="77777777" w:rsidR="003909E6" w:rsidRPr="003909E6" w:rsidRDefault="003909E6" w:rsidP="003909E6">
      <w:pPr>
        <w:spacing w:line="276" w:lineRule="auto"/>
        <w:rPr>
          <w:rFonts w:ascii="Calibri" w:hAnsi="Calibri"/>
        </w:rPr>
      </w:pPr>
    </w:p>
    <w:p w14:paraId="039039CD" w14:textId="4C5FBDD9" w:rsidR="003909E6" w:rsidRPr="003909E6" w:rsidRDefault="003909E6" w:rsidP="003909E6">
      <w:pPr>
        <w:spacing w:line="276" w:lineRule="auto"/>
        <w:rPr>
          <w:rFonts w:ascii="Calibri" w:hAnsi="Calibri"/>
        </w:rPr>
      </w:pPr>
      <w:r w:rsidRPr="003909E6">
        <w:rPr>
          <w:rFonts w:ascii="Calibri" w:hAnsi="Calibri"/>
        </w:rPr>
        <w:t>When you're cheerful and you're giving, you give from the heart. You're a willing giver. You don't have to be put in a headlock to give. You’re willing. By the way, God is a generous, happy, “</w:t>
      </w:r>
      <w:proofErr w:type="spellStart"/>
      <w:r w:rsidRPr="003909E6">
        <w:rPr>
          <w:rFonts w:ascii="Calibri" w:hAnsi="Calibri"/>
        </w:rPr>
        <w:t>hilaros</w:t>
      </w:r>
      <w:proofErr w:type="spellEnd"/>
      <w:r w:rsidRPr="003909E6">
        <w:rPr>
          <w:rFonts w:ascii="Calibri" w:hAnsi="Calibri"/>
        </w:rPr>
        <w:t xml:space="preserve">” giver. He gave His Son Jesus Christ to die, to rise from the grave. When we give </w:t>
      </w:r>
      <w:r w:rsidR="00585BE9">
        <w:rPr>
          <w:rFonts w:ascii="Calibri" w:hAnsi="Calibri"/>
        </w:rPr>
        <w:t>“</w:t>
      </w:r>
      <w:proofErr w:type="spellStart"/>
      <w:r w:rsidRPr="003909E6">
        <w:rPr>
          <w:rFonts w:ascii="Calibri" w:hAnsi="Calibri"/>
        </w:rPr>
        <w:t>hilariosly</w:t>
      </w:r>
      <w:proofErr w:type="spellEnd"/>
      <w:r w:rsidRPr="003909E6">
        <w:rPr>
          <w:rFonts w:ascii="Calibri" w:hAnsi="Calibri"/>
        </w:rPr>
        <w:t>,</w:t>
      </w:r>
      <w:r w:rsidR="00585BE9">
        <w:rPr>
          <w:rFonts w:ascii="Calibri" w:hAnsi="Calibri"/>
        </w:rPr>
        <w:t>”</w:t>
      </w:r>
      <w:r w:rsidRPr="003909E6">
        <w:rPr>
          <w:rFonts w:ascii="Calibri" w:hAnsi="Calibri"/>
        </w:rPr>
        <w:t xml:space="preserve"> we're echoing the heartbeat of God. God is a generous God. God is a joyful giver. </w:t>
      </w:r>
    </w:p>
    <w:p w14:paraId="4F06278B" w14:textId="77777777" w:rsidR="003909E6" w:rsidRPr="003909E6" w:rsidRDefault="003909E6" w:rsidP="003909E6">
      <w:pPr>
        <w:spacing w:line="276" w:lineRule="auto"/>
        <w:rPr>
          <w:rFonts w:ascii="Calibri" w:hAnsi="Calibri"/>
        </w:rPr>
      </w:pPr>
    </w:p>
    <w:p w14:paraId="3A27D092" w14:textId="77777777" w:rsidR="003909E6" w:rsidRPr="003909E6" w:rsidRDefault="003909E6" w:rsidP="003909E6">
      <w:pPr>
        <w:spacing w:line="276" w:lineRule="auto"/>
        <w:rPr>
          <w:rFonts w:ascii="Calibri" w:hAnsi="Calibri"/>
        </w:rPr>
      </w:pPr>
      <w:r w:rsidRPr="003909E6">
        <w:rPr>
          <w:rFonts w:ascii="Calibri" w:hAnsi="Calibri"/>
        </w:rPr>
        <w:t xml:space="preserve">I was reading this week about some of the chemical reactions in the brain when we give. The study that I was reading said that there's a chemical called dopamine that is released into the body when you do something charitable like giving. It releases that chemical in the brain and it feels good. Dopamine is that chemical in the brain that's the feel-good chemical. When you take drugs, or when you have other experiences, you experience dopamine in your life. This study was saying when you're generous, it feels good. </w:t>
      </w:r>
    </w:p>
    <w:p w14:paraId="2479390C" w14:textId="77777777" w:rsidR="003909E6" w:rsidRPr="003909E6" w:rsidRDefault="003909E6" w:rsidP="003909E6">
      <w:pPr>
        <w:spacing w:line="276" w:lineRule="auto"/>
        <w:rPr>
          <w:rFonts w:ascii="Calibri" w:hAnsi="Calibri"/>
        </w:rPr>
      </w:pPr>
    </w:p>
    <w:p w14:paraId="598E4A30" w14:textId="07EA8008" w:rsidR="003909E6" w:rsidRPr="003909E6" w:rsidRDefault="003909E6" w:rsidP="003909E6">
      <w:pPr>
        <w:spacing w:line="276" w:lineRule="auto"/>
        <w:rPr>
          <w:rFonts w:ascii="Calibri" w:hAnsi="Calibri"/>
        </w:rPr>
      </w:pPr>
      <w:r w:rsidRPr="003909E6">
        <w:rPr>
          <w:rFonts w:ascii="Calibri" w:hAnsi="Calibri"/>
        </w:rPr>
        <w:t xml:space="preserve">I wonder if that's what the apostle had in mind when he said, “God loves a cheerful giver.” It feels good to be generous. It feels good to impact people. It feels good to know that my kids </w:t>
      </w:r>
      <w:r w:rsidR="00585BE9">
        <w:rPr>
          <w:rFonts w:ascii="Calibri" w:hAnsi="Calibri"/>
        </w:rPr>
        <w:t>have</w:t>
      </w:r>
      <w:r w:rsidRPr="003909E6">
        <w:rPr>
          <w:rFonts w:ascii="Calibri" w:hAnsi="Calibri"/>
        </w:rPr>
        <w:t xml:space="preserve"> what they need in the youth ministry. It feels good to know that we're helping people around the world. It feels good to do something that's bigger than myself. It feels good to be stretched in faith and to grow, even though it's a little bit difficult at times. All those things feel good. </w:t>
      </w:r>
    </w:p>
    <w:p w14:paraId="42C1028E" w14:textId="77777777" w:rsidR="003909E6" w:rsidRPr="003909E6" w:rsidRDefault="003909E6" w:rsidP="003909E6">
      <w:pPr>
        <w:spacing w:line="276" w:lineRule="auto"/>
        <w:rPr>
          <w:rFonts w:ascii="Calibri" w:hAnsi="Calibri"/>
        </w:rPr>
      </w:pPr>
    </w:p>
    <w:p w14:paraId="588E3C64" w14:textId="77777777" w:rsidR="00585BE9" w:rsidRDefault="003909E6" w:rsidP="003909E6">
      <w:pPr>
        <w:spacing w:line="276" w:lineRule="auto"/>
        <w:rPr>
          <w:rFonts w:ascii="Calibri" w:hAnsi="Calibri"/>
        </w:rPr>
      </w:pPr>
      <w:r w:rsidRPr="003909E6">
        <w:rPr>
          <w:rFonts w:ascii="Calibri" w:hAnsi="Calibri"/>
        </w:rPr>
        <w:t xml:space="preserve">There's a great myth out there that says that giving is unpleasant. </w:t>
      </w:r>
    </w:p>
    <w:p w14:paraId="65AD891E" w14:textId="77777777" w:rsidR="00585BE9" w:rsidRDefault="00585BE9" w:rsidP="003909E6">
      <w:pPr>
        <w:spacing w:line="276" w:lineRule="auto"/>
        <w:rPr>
          <w:rFonts w:ascii="Calibri" w:hAnsi="Calibri"/>
        </w:rPr>
      </w:pPr>
    </w:p>
    <w:p w14:paraId="018BE9BE" w14:textId="63AFADDB" w:rsidR="003909E6" w:rsidRPr="003909E6" w:rsidRDefault="003909E6" w:rsidP="003909E6">
      <w:pPr>
        <w:spacing w:line="276" w:lineRule="auto"/>
        <w:rPr>
          <w:rFonts w:ascii="Calibri" w:hAnsi="Calibri"/>
        </w:rPr>
      </w:pPr>
      <w:r w:rsidRPr="003909E6">
        <w:rPr>
          <w:rFonts w:ascii="Calibri" w:hAnsi="Calibri"/>
        </w:rPr>
        <w:t xml:space="preserve">I have a major phobia of the dentist. It's called </w:t>
      </w:r>
      <w:proofErr w:type="spellStart"/>
      <w:r w:rsidRPr="003909E6">
        <w:rPr>
          <w:rFonts w:ascii="Calibri" w:hAnsi="Calibri"/>
        </w:rPr>
        <w:t>dentophobia</w:t>
      </w:r>
      <w:proofErr w:type="spellEnd"/>
      <w:r w:rsidRPr="003909E6">
        <w:rPr>
          <w:rFonts w:ascii="Calibri" w:hAnsi="Calibri"/>
        </w:rPr>
        <w:t xml:space="preserve">. Does anybody relate to that? I absolutely hate going to the dentist. I had a friend that enjoyed going to the dentist. He loved that gritty stuff that they would polish with. I thought he was out of his mind. </w:t>
      </w:r>
    </w:p>
    <w:p w14:paraId="6F92BD91" w14:textId="77777777" w:rsidR="003909E6" w:rsidRPr="003909E6" w:rsidRDefault="003909E6" w:rsidP="003909E6">
      <w:pPr>
        <w:spacing w:line="276" w:lineRule="auto"/>
        <w:rPr>
          <w:rFonts w:ascii="Calibri" w:hAnsi="Calibri"/>
        </w:rPr>
      </w:pPr>
    </w:p>
    <w:p w14:paraId="6B7F4F92" w14:textId="0415CF6A" w:rsidR="003909E6" w:rsidRPr="003909E6" w:rsidRDefault="003909E6" w:rsidP="003909E6">
      <w:pPr>
        <w:spacing w:line="276" w:lineRule="auto"/>
        <w:rPr>
          <w:rFonts w:ascii="Calibri" w:hAnsi="Calibri"/>
        </w:rPr>
      </w:pPr>
      <w:r w:rsidRPr="003909E6">
        <w:rPr>
          <w:rFonts w:ascii="Calibri" w:hAnsi="Calibri"/>
        </w:rPr>
        <w:t>I got a crown on one of my teeth about 9 months ago. After tha</w:t>
      </w:r>
      <w:r w:rsidR="00585BE9">
        <w:rPr>
          <w:rFonts w:ascii="Calibri" w:hAnsi="Calibri"/>
        </w:rPr>
        <w:t>t</w:t>
      </w:r>
      <w:r w:rsidRPr="003909E6">
        <w:rPr>
          <w:rFonts w:ascii="Calibri" w:hAnsi="Calibri"/>
        </w:rPr>
        <w:t xml:space="preserve">, it was real sensitive to the cold. I started having headaches a couple of times a week. I was like, “What is going on with my body? This is crazy.” </w:t>
      </w:r>
      <w:r w:rsidR="00585BE9">
        <w:rPr>
          <w:rFonts w:ascii="Calibri" w:hAnsi="Calibri"/>
        </w:rPr>
        <w:t>W</w:t>
      </w:r>
      <w:r w:rsidRPr="003909E6">
        <w:rPr>
          <w:rFonts w:ascii="Calibri" w:hAnsi="Calibri"/>
        </w:rPr>
        <w:t xml:space="preserve">hen I would eat ice cream or something cold, I would start using the other side of the mouth. I did this for 9 months. </w:t>
      </w:r>
    </w:p>
    <w:p w14:paraId="0E1C8F00" w14:textId="77777777" w:rsidR="003909E6" w:rsidRPr="003909E6" w:rsidRDefault="003909E6" w:rsidP="003909E6">
      <w:pPr>
        <w:spacing w:line="276" w:lineRule="auto"/>
        <w:rPr>
          <w:rFonts w:ascii="Calibri" w:hAnsi="Calibri"/>
        </w:rPr>
      </w:pPr>
    </w:p>
    <w:p w14:paraId="78A6A952" w14:textId="392DFB7B" w:rsidR="003909E6" w:rsidRPr="003909E6" w:rsidRDefault="003909E6" w:rsidP="003909E6">
      <w:pPr>
        <w:spacing w:line="276" w:lineRule="auto"/>
        <w:rPr>
          <w:rFonts w:ascii="Calibri" w:hAnsi="Calibri"/>
        </w:rPr>
      </w:pPr>
      <w:r w:rsidRPr="003909E6">
        <w:rPr>
          <w:rFonts w:ascii="Calibri" w:hAnsi="Calibri"/>
        </w:rPr>
        <w:t>I went to the dentist this week. The first question the dentist asked me was, “Ryan, why didn't you come in sooner?” I didn't have the heart to tell him, “You terrify me. Every time I come in here, I spend tons of money</w:t>
      </w:r>
      <w:r w:rsidR="00585BE9">
        <w:rPr>
          <w:rFonts w:ascii="Calibri" w:hAnsi="Calibri"/>
        </w:rPr>
        <w:t xml:space="preserve"> and y</w:t>
      </w:r>
      <w:r w:rsidRPr="003909E6">
        <w:rPr>
          <w:rFonts w:ascii="Calibri" w:hAnsi="Calibri"/>
        </w:rPr>
        <w:t xml:space="preserve">ou're sticking shots in my mouth.” I have old fillings that are falling out. I hate the dentist. I will do anything to not go to the dentist. I'd rather have headaches sometimes than go to the dentist. I have </w:t>
      </w:r>
      <w:proofErr w:type="spellStart"/>
      <w:r w:rsidRPr="003909E6">
        <w:rPr>
          <w:rFonts w:ascii="Calibri" w:hAnsi="Calibri"/>
        </w:rPr>
        <w:t>dentophobia</w:t>
      </w:r>
      <w:proofErr w:type="spellEnd"/>
      <w:r w:rsidRPr="003909E6">
        <w:rPr>
          <w:rFonts w:ascii="Calibri" w:hAnsi="Calibri"/>
        </w:rPr>
        <w:t xml:space="preserve">. I didn't have the heart to tell him that. </w:t>
      </w:r>
    </w:p>
    <w:p w14:paraId="2CBAA314" w14:textId="77777777" w:rsidR="003909E6" w:rsidRPr="003909E6" w:rsidRDefault="003909E6" w:rsidP="003909E6">
      <w:pPr>
        <w:spacing w:line="276" w:lineRule="auto"/>
        <w:rPr>
          <w:rFonts w:ascii="Calibri" w:hAnsi="Calibri"/>
        </w:rPr>
      </w:pPr>
    </w:p>
    <w:p w14:paraId="0F0F0C83" w14:textId="77777777" w:rsidR="003909E6" w:rsidRPr="003909E6" w:rsidRDefault="003909E6" w:rsidP="003909E6">
      <w:pPr>
        <w:spacing w:line="276" w:lineRule="auto"/>
        <w:rPr>
          <w:rFonts w:ascii="Calibri" w:hAnsi="Calibri"/>
        </w:rPr>
      </w:pPr>
      <w:r w:rsidRPr="003909E6">
        <w:rPr>
          <w:rFonts w:ascii="Calibri" w:hAnsi="Calibri"/>
        </w:rPr>
        <w:t xml:space="preserve">He actually fixed it and I'm feeling great. I've had a great week this week. I was so excited. I’m glad that I went now. </w:t>
      </w:r>
    </w:p>
    <w:p w14:paraId="4F5FB3B0" w14:textId="77777777" w:rsidR="003909E6" w:rsidRPr="003909E6" w:rsidRDefault="003909E6" w:rsidP="003909E6">
      <w:pPr>
        <w:spacing w:line="276" w:lineRule="auto"/>
        <w:rPr>
          <w:rFonts w:ascii="Calibri" w:hAnsi="Calibri"/>
        </w:rPr>
      </w:pPr>
    </w:p>
    <w:p w14:paraId="257D4653" w14:textId="77777777" w:rsidR="003909E6" w:rsidRPr="003909E6" w:rsidRDefault="003909E6" w:rsidP="003909E6">
      <w:pPr>
        <w:spacing w:line="276" w:lineRule="auto"/>
        <w:rPr>
          <w:rFonts w:ascii="Calibri" w:hAnsi="Calibri"/>
        </w:rPr>
      </w:pPr>
      <w:r w:rsidRPr="003909E6">
        <w:rPr>
          <w:rFonts w:ascii="Calibri" w:hAnsi="Calibri"/>
        </w:rPr>
        <w:lastRenderedPageBreak/>
        <w:t xml:space="preserve">If we look at bringing tithes and offerings like going to the dentist, we will never experience the joy of generosity and giving that God has planned for us. It's so much better than what we might think. We’ve got to celebrate today the opportunity to bring those gifts to the Lord. </w:t>
      </w:r>
    </w:p>
    <w:p w14:paraId="51FF9A65" w14:textId="77777777" w:rsidR="003909E6" w:rsidRPr="003909E6" w:rsidRDefault="003909E6" w:rsidP="003909E6">
      <w:pPr>
        <w:spacing w:line="276" w:lineRule="auto"/>
        <w:rPr>
          <w:rFonts w:ascii="Calibri" w:hAnsi="Calibri"/>
        </w:rPr>
      </w:pPr>
    </w:p>
    <w:p w14:paraId="55D2F007" w14:textId="77777777" w:rsidR="003909E6" w:rsidRPr="003909E6" w:rsidRDefault="003909E6" w:rsidP="003909E6">
      <w:pPr>
        <w:spacing w:line="276" w:lineRule="auto"/>
        <w:rPr>
          <w:rFonts w:ascii="Calibri" w:hAnsi="Calibri"/>
          <w:b/>
          <w:bCs/>
        </w:rPr>
      </w:pPr>
      <w:r w:rsidRPr="003909E6">
        <w:rPr>
          <w:rFonts w:ascii="Calibri" w:hAnsi="Calibri"/>
          <w:b/>
          <w:bCs/>
        </w:rPr>
        <w:t>3. Keeping My Heart Pure</w:t>
      </w:r>
    </w:p>
    <w:p w14:paraId="184F267F" w14:textId="77777777" w:rsidR="003909E6" w:rsidRPr="003909E6" w:rsidRDefault="003909E6" w:rsidP="003909E6">
      <w:pPr>
        <w:spacing w:line="276" w:lineRule="auto"/>
        <w:rPr>
          <w:rFonts w:ascii="Calibri" w:hAnsi="Calibri"/>
        </w:rPr>
      </w:pPr>
    </w:p>
    <w:p w14:paraId="2F848378" w14:textId="77777777" w:rsidR="003909E6" w:rsidRPr="003909E6" w:rsidRDefault="003909E6" w:rsidP="003909E6">
      <w:pPr>
        <w:spacing w:line="276" w:lineRule="auto"/>
        <w:rPr>
          <w:rFonts w:ascii="Calibri" w:hAnsi="Calibri"/>
        </w:rPr>
      </w:pPr>
      <w:r w:rsidRPr="003909E6">
        <w:rPr>
          <w:rFonts w:ascii="Calibri" w:hAnsi="Calibri"/>
        </w:rPr>
        <w:t>“For the love of money is a root of all kinds of evil, and by craving it, some have wandered away from the faith and pierced themselves with many pains. Instruct those who are rich in the present age not to be arrogant or to set their hope on the uncertainty of wealth, but on God, who richly provides us with all things to enjoy. [Instruct them] to do good, to be rich in good works, to be generous, willing to share” (1 Timothy 6:10-18).</w:t>
      </w:r>
    </w:p>
    <w:p w14:paraId="09B46851" w14:textId="77777777" w:rsidR="003909E6" w:rsidRPr="003909E6" w:rsidRDefault="003909E6" w:rsidP="003909E6">
      <w:pPr>
        <w:spacing w:line="276" w:lineRule="auto"/>
        <w:rPr>
          <w:rFonts w:ascii="Calibri" w:hAnsi="Calibri"/>
        </w:rPr>
      </w:pPr>
    </w:p>
    <w:p w14:paraId="6912971B" w14:textId="41CDCAF4" w:rsidR="003909E6" w:rsidRPr="003909E6" w:rsidRDefault="003909E6" w:rsidP="003909E6">
      <w:pPr>
        <w:spacing w:line="276" w:lineRule="auto"/>
        <w:rPr>
          <w:rFonts w:ascii="Calibri" w:hAnsi="Calibri"/>
        </w:rPr>
      </w:pPr>
      <w:r w:rsidRPr="003909E6">
        <w:rPr>
          <w:rFonts w:ascii="Calibri" w:hAnsi="Calibri"/>
        </w:rPr>
        <w:t>Sometimes people take this verse and say that money is the root of all kinds of evil. That's not what the Scripture says. It says</w:t>
      </w:r>
      <w:r w:rsidR="002359E2">
        <w:rPr>
          <w:rFonts w:ascii="Calibri" w:hAnsi="Calibri"/>
        </w:rPr>
        <w:t>, “</w:t>
      </w:r>
      <w:r w:rsidR="002359E2">
        <w:rPr>
          <w:rFonts w:ascii="Calibri" w:hAnsi="Calibri"/>
          <w:i/>
          <w:iCs/>
        </w:rPr>
        <w:t>T</w:t>
      </w:r>
      <w:r w:rsidRPr="003909E6">
        <w:rPr>
          <w:rFonts w:ascii="Calibri" w:hAnsi="Calibri"/>
          <w:i/>
          <w:iCs/>
        </w:rPr>
        <w:t>he love</w:t>
      </w:r>
      <w:r w:rsidRPr="003909E6">
        <w:rPr>
          <w:rFonts w:ascii="Calibri" w:hAnsi="Calibri"/>
        </w:rPr>
        <w:t xml:space="preserve"> </w:t>
      </w:r>
      <w:r w:rsidRPr="002359E2">
        <w:rPr>
          <w:rFonts w:ascii="Calibri" w:hAnsi="Calibri"/>
          <w:i/>
          <w:iCs/>
        </w:rPr>
        <w:t>of money</w:t>
      </w:r>
      <w:r w:rsidRPr="003909E6">
        <w:rPr>
          <w:rFonts w:ascii="Calibri" w:hAnsi="Calibri"/>
        </w:rPr>
        <w:t xml:space="preserve"> is the root of all evil.</w:t>
      </w:r>
      <w:r w:rsidR="002359E2">
        <w:rPr>
          <w:rFonts w:ascii="Calibri" w:hAnsi="Calibri"/>
        </w:rPr>
        <w:t>”</w:t>
      </w:r>
      <w:r w:rsidRPr="003909E6">
        <w:rPr>
          <w:rFonts w:ascii="Calibri" w:hAnsi="Calibri"/>
        </w:rPr>
        <w:t xml:space="preserve"> There's a big difference. Money is neutral. It can be good. It can be bad. Money </w:t>
      </w:r>
      <w:r w:rsidR="00CF676E">
        <w:rPr>
          <w:rFonts w:ascii="Calibri" w:hAnsi="Calibri"/>
        </w:rPr>
        <w:t xml:space="preserve">by its self </w:t>
      </w:r>
      <w:r w:rsidRPr="003909E6">
        <w:rPr>
          <w:rFonts w:ascii="Calibri" w:hAnsi="Calibri"/>
        </w:rPr>
        <w:t>is not bad.</w:t>
      </w:r>
      <w:r w:rsidR="00CF676E">
        <w:rPr>
          <w:rFonts w:ascii="Calibri" w:hAnsi="Calibri"/>
        </w:rPr>
        <w:t xml:space="preserve"> </w:t>
      </w:r>
      <w:proofErr w:type="gramStart"/>
      <w:r w:rsidRPr="003909E6">
        <w:rPr>
          <w:rFonts w:ascii="Calibri" w:hAnsi="Calibri"/>
        </w:rPr>
        <w:t>It’s</w:t>
      </w:r>
      <w:proofErr w:type="gramEnd"/>
      <w:r w:rsidRPr="003909E6">
        <w:rPr>
          <w:rFonts w:ascii="Calibri" w:hAnsi="Calibri"/>
        </w:rPr>
        <w:t xml:space="preserve"> the love of money. When you love money, it will open you up to all kinds of evil. Covetousness, the love of money – all kinds of evil. Jealousy. When you love money, you will be jealous of people who have more. Anger, lying, deceit, stealing. Why do people steal? The love of money</w:t>
      </w:r>
      <w:r w:rsidR="002359E2">
        <w:rPr>
          <w:rFonts w:ascii="Calibri" w:hAnsi="Calibri"/>
        </w:rPr>
        <w:t>.</w:t>
      </w:r>
      <w:r w:rsidRPr="003909E6">
        <w:rPr>
          <w:rFonts w:ascii="Calibri" w:hAnsi="Calibri"/>
        </w:rPr>
        <w:t xml:space="preserve"> Timothy’s letter is saying the love of money will lead us down a lot of bad paths. </w:t>
      </w:r>
    </w:p>
    <w:p w14:paraId="093BE30B" w14:textId="77777777" w:rsidR="003909E6" w:rsidRPr="003909E6" w:rsidRDefault="003909E6" w:rsidP="003909E6">
      <w:pPr>
        <w:spacing w:line="276" w:lineRule="auto"/>
        <w:rPr>
          <w:rFonts w:ascii="Calibri" w:hAnsi="Calibri"/>
        </w:rPr>
      </w:pPr>
    </w:p>
    <w:p w14:paraId="78B406F5" w14:textId="77777777" w:rsidR="002359E2" w:rsidRDefault="003909E6" w:rsidP="003909E6">
      <w:pPr>
        <w:spacing w:line="276" w:lineRule="auto"/>
        <w:rPr>
          <w:rFonts w:ascii="Calibri" w:hAnsi="Calibri"/>
        </w:rPr>
      </w:pPr>
      <w:r w:rsidRPr="003909E6">
        <w:rPr>
          <w:rFonts w:ascii="Calibri" w:hAnsi="Calibri"/>
        </w:rPr>
        <w:t>My daughter got hooked on this game called Animal Jam. Animal Jam is a really big game. Kids love it. My daughter could probably be a professional gamer. She's in the 4</w:t>
      </w:r>
      <w:r w:rsidRPr="003909E6">
        <w:rPr>
          <w:rFonts w:ascii="Calibri" w:hAnsi="Calibri"/>
          <w:vertAlign w:val="superscript"/>
        </w:rPr>
        <w:t>th</w:t>
      </w:r>
      <w:r w:rsidRPr="003909E6">
        <w:rPr>
          <w:rFonts w:ascii="Calibri" w:hAnsi="Calibri"/>
        </w:rPr>
        <w:t xml:space="preserve"> grade. She's all about it. She's dying to do instructional videos on how to play all these games. </w:t>
      </w:r>
    </w:p>
    <w:p w14:paraId="026E9287" w14:textId="77777777" w:rsidR="002359E2" w:rsidRDefault="002359E2" w:rsidP="003909E6">
      <w:pPr>
        <w:spacing w:line="276" w:lineRule="auto"/>
        <w:rPr>
          <w:rFonts w:ascii="Calibri" w:hAnsi="Calibri"/>
        </w:rPr>
      </w:pPr>
    </w:p>
    <w:p w14:paraId="5981D69D" w14:textId="0035B4D2" w:rsidR="003909E6" w:rsidRPr="003909E6" w:rsidRDefault="003909E6" w:rsidP="003909E6">
      <w:pPr>
        <w:spacing w:line="276" w:lineRule="auto"/>
        <w:rPr>
          <w:rFonts w:ascii="Calibri" w:hAnsi="Calibri"/>
        </w:rPr>
      </w:pPr>
      <w:r w:rsidRPr="003909E6">
        <w:rPr>
          <w:rFonts w:ascii="Calibri" w:hAnsi="Calibri"/>
        </w:rPr>
        <w:t xml:space="preserve">I'm not kidding. She's waking up at 5 o'clock in the morning, fully dressed, ready for school (that is a miracle of God), playing Animal Jam. Coming home after school, Animal Jam. “Don't want to do my homework.” Animal Jam. “Don't want to eat.” Animal Jam. “Don't want to go to bed, trying to sneak my tablet into my bedroom late at night.” Animal Jam. She became crazy. </w:t>
      </w:r>
      <w:r w:rsidR="002359E2">
        <w:rPr>
          <w:rFonts w:ascii="Calibri" w:hAnsi="Calibri"/>
        </w:rPr>
        <w:t>(</w:t>
      </w:r>
      <w:r w:rsidRPr="003909E6">
        <w:rPr>
          <w:rFonts w:ascii="Calibri" w:hAnsi="Calibri"/>
        </w:rPr>
        <w:t>We laugh about this now. This is funny.</w:t>
      </w:r>
      <w:r w:rsidR="002359E2">
        <w:rPr>
          <w:rFonts w:ascii="Calibri" w:hAnsi="Calibri"/>
        </w:rPr>
        <w:t>)</w:t>
      </w:r>
      <w:r w:rsidRPr="003909E6">
        <w:rPr>
          <w:rFonts w:ascii="Calibri" w:hAnsi="Calibri"/>
        </w:rPr>
        <w:t xml:space="preserve"> She would be angry if she couldn't play. </w:t>
      </w:r>
    </w:p>
    <w:p w14:paraId="65133906" w14:textId="77777777" w:rsidR="003909E6" w:rsidRPr="003909E6" w:rsidRDefault="003909E6" w:rsidP="003909E6">
      <w:pPr>
        <w:spacing w:line="276" w:lineRule="auto"/>
        <w:rPr>
          <w:rFonts w:ascii="Calibri" w:hAnsi="Calibri"/>
        </w:rPr>
      </w:pPr>
    </w:p>
    <w:p w14:paraId="1AFB2268" w14:textId="77777777" w:rsidR="007B700B" w:rsidRDefault="003909E6" w:rsidP="003909E6">
      <w:pPr>
        <w:spacing w:line="276" w:lineRule="auto"/>
        <w:rPr>
          <w:rFonts w:ascii="Calibri" w:hAnsi="Calibri"/>
        </w:rPr>
      </w:pPr>
      <w:r w:rsidRPr="003909E6">
        <w:rPr>
          <w:rFonts w:ascii="Calibri" w:hAnsi="Calibri"/>
        </w:rPr>
        <w:t xml:space="preserve">The whole goal of it is to get sapphires. You use the sapphires to purchase more animals and more dens for them to live in. It’s all about the money. They hook you because they tell you if you play one more hour, you have a chance to get the bonus sapphires. If you don't do it right now or within the next 24 hours, then you can't get it. Kids are obsessed with getting sapphires. People are like, “Oh my gosh, I need to stop taking care of all my responsibilities. I need to get as many sapphires as possible.” It makes you a crazy person. </w:t>
      </w:r>
    </w:p>
    <w:p w14:paraId="1C5E2DF2" w14:textId="77777777" w:rsidR="007B700B" w:rsidRDefault="007B700B" w:rsidP="003909E6">
      <w:pPr>
        <w:spacing w:line="276" w:lineRule="auto"/>
        <w:rPr>
          <w:rFonts w:ascii="Calibri" w:hAnsi="Calibri"/>
        </w:rPr>
      </w:pPr>
    </w:p>
    <w:p w14:paraId="31552CBE" w14:textId="2F63A282" w:rsidR="003909E6" w:rsidRPr="003909E6" w:rsidRDefault="003909E6" w:rsidP="003909E6">
      <w:pPr>
        <w:spacing w:line="276" w:lineRule="auto"/>
        <w:rPr>
          <w:rFonts w:ascii="Calibri" w:hAnsi="Calibri"/>
        </w:rPr>
      </w:pPr>
      <w:r w:rsidRPr="003909E6">
        <w:rPr>
          <w:rFonts w:ascii="Calibri" w:hAnsi="Calibri"/>
        </w:rPr>
        <w:lastRenderedPageBreak/>
        <w:t xml:space="preserve">We had to detox from the Animal Jam. We banned Animal Jam. I've never seen such wild craziness. </w:t>
      </w:r>
    </w:p>
    <w:p w14:paraId="2BA23F5B" w14:textId="77777777" w:rsidR="003909E6" w:rsidRPr="003909E6" w:rsidRDefault="003909E6" w:rsidP="003909E6">
      <w:pPr>
        <w:spacing w:line="276" w:lineRule="auto"/>
        <w:rPr>
          <w:rFonts w:ascii="Calibri" w:hAnsi="Calibri"/>
        </w:rPr>
      </w:pPr>
    </w:p>
    <w:p w14:paraId="0A6540BB" w14:textId="77777777" w:rsidR="003909E6" w:rsidRPr="003909E6" w:rsidRDefault="003909E6" w:rsidP="003909E6">
      <w:pPr>
        <w:spacing w:line="276" w:lineRule="auto"/>
        <w:rPr>
          <w:rFonts w:ascii="Calibri" w:hAnsi="Calibri"/>
        </w:rPr>
      </w:pPr>
      <w:r w:rsidRPr="003909E6">
        <w:rPr>
          <w:rFonts w:ascii="Calibri" w:hAnsi="Calibri"/>
        </w:rPr>
        <w:t xml:space="preserve">Adults get into an Animal Jam trance when we're chasing the sapphires and when we never have enough. We always have to have something else. This is the love of money. The love of money will rot your heart for God. I'm not talking about trying to be successful and working hard. I'm talking about being jealous, envious, obsessed. When you have that in your spirit, you cannot love God because the Bible says you can't have two masters. You can't love God and money at the same time. Don't fall into that trap. </w:t>
      </w:r>
    </w:p>
    <w:p w14:paraId="69710206" w14:textId="77777777" w:rsidR="003909E6" w:rsidRPr="003909E6" w:rsidRDefault="003909E6" w:rsidP="003909E6">
      <w:pPr>
        <w:spacing w:line="276" w:lineRule="auto"/>
        <w:rPr>
          <w:rFonts w:ascii="Calibri" w:hAnsi="Calibri"/>
        </w:rPr>
      </w:pPr>
    </w:p>
    <w:p w14:paraId="2F6793F2" w14:textId="77777777" w:rsidR="003909E6" w:rsidRPr="003909E6" w:rsidRDefault="003909E6" w:rsidP="003909E6">
      <w:pPr>
        <w:spacing w:line="276" w:lineRule="auto"/>
        <w:rPr>
          <w:rFonts w:ascii="Calibri" w:hAnsi="Calibri"/>
        </w:rPr>
      </w:pPr>
      <w:r w:rsidRPr="003909E6">
        <w:rPr>
          <w:rFonts w:ascii="Calibri" w:hAnsi="Calibri"/>
        </w:rPr>
        <w:t>What is the antidote to this? He says right here in the latter part of 1 Timothy 6:18, “Be generous and willing to share.” Why does God want us to give? Because He wants to push the things out of our heart that bring destruction. Generosity is the antidote to selfishness. If you're a selfish person, work on your generosity because generosity will begin to liberate you from the selfishness. He says, “The love of money is the root of all kinds of evil. If you will do good works, be generous, and willing to share, then your heart won't go down the wrong path.” It will begin to help you.</w:t>
      </w:r>
    </w:p>
    <w:p w14:paraId="33A376BE" w14:textId="77777777" w:rsidR="003909E6" w:rsidRPr="003909E6" w:rsidRDefault="003909E6" w:rsidP="003909E6">
      <w:pPr>
        <w:spacing w:line="276" w:lineRule="auto"/>
        <w:rPr>
          <w:rFonts w:ascii="Calibri" w:hAnsi="Calibri"/>
        </w:rPr>
      </w:pPr>
    </w:p>
    <w:p w14:paraId="210F29F9" w14:textId="77777777" w:rsidR="003909E6" w:rsidRPr="003909E6" w:rsidRDefault="003909E6" w:rsidP="003909E6">
      <w:pPr>
        <w:spacing w:line="276" w:lineRule="auto"/>
        <w:rPr>
          <w:rFonts w:ascii="Calibri" w:hAnsi="Calibri"/>
        </w:rPr>
      </w:pPr>
      <w:r w:rsidRPr="003909E6">
        <w:rPr>
          <w:rFonts w:ascii="Calibri" w:hAnsi="Calibri"/>
        </w:rPr>
        <w:t>I think perhaps one of the greatest concepts that I've thought about related to this subject matter is from Psalm 24, which basically says everything in the world belongs to God. Everything is God's. I'm a tenant, not an owner. God is the landlord. Everything belongs to Him. I know that my name may be on the deed, but ultimately it all belongs to God. If it all belongs to God, giving a proportion of that back to Him doesn't seem like a big deal. But if I see that it is all mine, then I feel like I'm being ripped off. I feel like something's being taken from me.</w:t>
      </w:r>
    </w:p>
    <w:p w14:paraId="5DC9EBDA" w14:textId="77777777" w:rsidR="003909E6" w:rsidRPr="003909E6" w:rsidRDefault="003909E6" w:rsidP="003909E6">
      <w:pPr>
        <w:spacing w:line="276" w:lineRule="auto"/>
        <w:rPr>
          <w:rFonts w:ascii="Calibri" w:hAnsi="Calibri"/>
        </w:rPr>
      </w:pPr>
    </w:p>
    <w:p w14:paraId="266A0574" w14:textId="77777777" w:rsidR="003909E6" w:rsidRPr="003909E6" w:rsidRDefault="003909E6" w:rsidP="003909E6">
      <w:pPr>
        <w:spacing w:line="276" w:lineRule="auto"/>
        <w:rPr>
          <w:rFonts w:ascii="Calibri" w:hAnsi="Calibri"/>
        </w:rPr>
      </w:pPr>
      <w:r w:rsidRPr="003909E6">
        <w:rPr>
          <w:rFonts w:ascii="Calibri" w:hAnsi="Calibri"/>
        </w:rPr>
        <w:t xml:space="preserve">We will prosper when our heart is focused on the things of God, not the love of money. </w:t>
      </w:r>
    </w:p>
    <w:p w14:paraId="4C600543" w14:textId="77777777" w:rsidR="003909E6" w:rsidRPr="003909E6" w:rsidRDefault="003909E6" w:rsidP="003909E6">
      <w:pPr>
        <w:spacing w:line="276" w:lineRule="auto"/>
        <w:rPr>
          <w:rFonts w:ascii="Calibri" w:hAnsi="Calibri"/>
        </w:rPr>
      </w:pPr>
    </w:p>
    <w:p w14:paraId="1AB6B82E" w14:textId="77777777" w:rsidR="003909E6" w:rsidRPr="003909E6" w:rsidRDefault="003909E6" w:rsidP="003909E6">
      <w:pPr>
        <w:spacing w:line="276" w:lineRule="auto"/>
        <w:rPr>
          <w:rFonts w:ascii="Calibri" w:hAnsi="Calibri"/>
          <w:b/>
          <w:bCs/>
        </w:rPr>
      </w:pPr>
      <w:r w:rsidRPr="003909E6">
        <w:rPr>
          <w:rFonts w:ascii="Calibri" w:hAnsi="Calibri"/>
          <w:b/>
          <w:bCs/>
        </w:rPr>
        <w:t>4. Receiving God’s Blessings</w:t>
      </w:r>
    </w:p>
    <w:p w14:paraId="6EC47235" w14:textId="77777777" w:rsidR="003909E6" w:rsidRPr="003909E6" w:rsidRDefault="003909E6" w:rsidP="003909E6">
      <w:pPr>
        <w:spacing w:line="276" w:lineRule="auto"/>
        <w:rPr>
          <w:rFonts w:ascii="Calibri" w:hAnsi="Calibri"/>
        </w:rPr>
      </w:pPr>
    </w:p>
    <w:p w14:paraId="015E4F9F" w14:textId="77777777" w:rsidR="003909E6" w:rsidRPr="003909E6" w:rsidRDefault="003909E6" w:rsidP="003909E6">
      <w:pPr>
        <w:spacing w:line="276" w:lineRule="auto"/>
        <w:rPr>
          <w:rFonts w:ascii="Calibri" w:hAnsi="Calibri"/>
        </w:rPr>
      </w:pPr>
      <w:r w:rsidRPr="003909E6">
        <w:rPr>
          <w:rFonts w:ascii="Calibri" w:hAnsi="Calibri"/>
        </w:rPr>
        <w:t>God promises to bless you when you're faithful. This is not the same as prosperity theology. I want to make this clear. This is a spiritual law. This is a spiritual principle. When you follow what God has said, there will be blessing. When you follow what God has said in the sexual arena, there will be blessing. When you follow what God has said about the marriage, you will be blessed. When you follow what God has said about sharing your faith or loving others, you will be blessed. God rewards faithfulness. That's all the way through the Bible, from the beginning to the end. When we bring gifts to God, it unlocks doors that will otherwise be locked. Generosity.</w:t>
      </w:r>
    </w:p>
    <w:p w14:paraId="1A213DB0" w14:textId="77777777" w:rsidR="003909E6" w:rsidRPr="003909E6" w:rsidRDefault="003909E6" w:rsidP="003909E6">
      <w:pPr>
        <w:spacing w:line="276" w:lineRule="auto"/>
        <w:rPr>
          <w:rFonts w:ascii="Calibri" w:hAnsi="Calibri"/>
        </w:rPr>
      </w:pPr>
    </w:p>
    <w:p w14:paraId="084841E3" w14:textId="5E53BBE4" w:rsidR="003909E6" w:rsidRPr="003909E6" w:rsidRDefault="003909E6" w:rsidP="003909E6">
      <w:pPr>
        <w:spacing w:line="276" w:lineRule="auto"/>
        <w:rPr>
          <w:rFonts w:ascii="Calibri" w:hAnsi="Calibri"/>
        </w:rPr>
      </w:pPr>
      <w:r w:rsidRPr="003909E6">
        <w:rPr>
          <w:rFonts w:ascii="Calibri" w:hAnsi="Calibri"/>
        </w:rPr>
        <w:t>“But I have received everything in full, and I have an abundance. I am fully supplied, having received from Epaphroditus what you provided—a fragrant offering, an acceptable sacrifice, pleasing to God.</w:t>
      </w:r>
      <w:r w:rsidR="007B700B">
        <w:rPr>
          <w:rFonts w:ascii="Calibri" w:hAnsi="Calibri"/>
        </w:rPr>
        <w:t xml:space="preserve"> </w:t>
      </w:r>
      <w:r w:rsidRPr="003909E6">
        <w:rPr>
          <w:rFonts w:ascii="Calibri" w:hAnsi="Calibri"/>
        </w:rPr>
        <w:t>And my God will supply all your needs according to his riches in glory in Christ Jesus” (Philippians 4:18-19).</w:t>
      </w:r>
    </w:p>
    <w:p w14:paraId="5714623D" w14:textId="77777777" w:rsidR="003909E6" w:rsidRPr="003909E6" w:rsidRDefault="003909E6" w:rsidP="003909E6">
      <w:pPr>
        <w:spacing w:line="276" w:lineRule="auto"/>
        <w:rPr>
          <w:rFonts w:ascii="Calibri" w:hAnsi="Calibri"/>
        </w:rPr>
      </w:pPr>
    </w:p>
    <w:p w14:paraId="4409AC44" w14:textId="77777777" w:rsidR="003909E6" w:rsidRPr="003909E6" w:rsidRDefault="003909E6" w:rsidP="003909E6">
      <w:pPr>
        <w:spacing w:line="276" w:lineRule="auto"/>
        <w:rPr>
          <w:rFonts w:ascii="Calibri" w:hAnsi="Calibri"/>
        </w:rPr>
      </w:pPr>
      <w:r w:rsidRPr="003909E6">
        <w:rPr>
          <w:rFonts w:ascii="Calibri" w:hAnsi="Calibri"/>
        </w:rPr>
        <w:t xml:space="preserve">Last week we talked about how there's a premise before the promise. We love the promise, which says that God will meet all my needs. But before the promise, there's a premise, which is generosity. Paul is commending the Philippian church for their generosity. The concept is, when we are generous, God will take care of our needs. There's a premise before the promise. God will bless it. </w:t>
      </w:r>
    </w:p>
    <w:p w14:paraId="422296A7" w14:textId="77777777" w:rsidR="003909E6" w:rsidRPr="003909E6" w:rsidRDefault="003909E6" w:rsidP="003909E6">
      <w:pPr>
        <w:spacing w:line="276" w:lineRule="auto"/>
        <w:rPr>
          <w:rFonts w:ascii="Calibri" w:hAnsi="Calibri"/>
        </w:rPr>
      </w:pPr>
    </w:p>
    <w:p w14:paraId="43FA585D" w14:textId="77777777" w:rsidR="003909E6" w:rsidRPr="003909E6" w:rsidRDefault="003909E6" w:rsidP="003909E6">
      <w:pPr>
        <w:spacing w:line="276" w:lineRule="auto"/>
        <w:rPr>
          <w:rFonts w:ascii="Calibri" w:hAnsi="Calibri"/>
        </w:rPr>
      </w:pPr>
      <w:r w:rsidRPr="003909E6">
        <w:rPr>
          <w:rFonts w:ascii="Calibri" w:hAnsi="Calibri"/>
        </w:rPr>
        <w:t xml:space="preserve">We have a couple of different sets of keys around here at the church. We have a key that unlocks some of the classrooms. We have a key that unlocks this side of the building. Then we have a master key. The master key unlocks everything. That’s a dangerous key right there. You can get into everything in the church – the closets, the doors, the rooms, whatever it is. </w:t>
      </w:r>
    </w:p>
    <w:p w14:paraId="761CBD80" w14:textId="77777777" w:rsidR="003909E6" w:rsidRPr="003909E6" w:rsidRDefault="003909E6" w:rsidP="003909E6">
      <w:pPr>
        <w:spacing w:line="276" w:lineRule="auto"/>
        <w:rPr>
          <w:rFonts w:ascii="Calibri" w:hAnsi="Calibri"/>
        </w:rPr>
      </w:pPr>
    </w:p>
    <w:p w14:paraId="479ECFE9" w14:textId="77777777" w:rsidR="003909E6" w:rsidRPr="003909E6" w:rsidRDefault="003909E6" w:rsidP="003909E6">
      <w:pPr>
        <w:spacing w:line="276" w:lineRule="auto"/>
        <w:rPr>
          <w:rFonts w:ascii="Calibri" w:hAnsi="Calibri"/>
        </w:rPr>
      </w:pPr>
      <w:r w:rsidRPr="003909E6">
        <w:rPr>
          <w:rFonts w:ascii="Calibri" w:hAnsi="Calibri"/>
        </w:rPr>
        <w:t>When you're generous, God will give you a key to open doors that you would never get into otherwise. God will give you that master key. Paul said, “I know how to be abased, and I know how to abound,” in the Philippian letter. He said, “I know what it is to struggle and to barely just get by. I know what it is to be super mega blessed. I've learned to be actually content in all things. But God's going to take care of you.”</w:t>
      </w:r>
    </w:p>
    <w:p w14:paraId="329AF397" w14:textId="77777777" w:rsidR="003909E6" w:rsidRPr="003909E6" w:rsidRDefault="003909E6" w:rsidP="003909E6">
      <w:pPr>
        <w:spacing w:line="276" w:lineRule="auto"/>
        <w:rPr>
          <w:rFonts w:ascii="Calibri" w:hAnsi="Calibri"/>
        </w:rPr>
      </w:pPr>
    </w:p>
    <w:p w14:paraId="7D7FA871" w14:textId="5BAE1825" w:rsidR="003909E6" w:rsidRPr="003909E6" w:rsidRDefault="003909E6" w:rsidP="003909E6">
      <w:pPr>
        <w:spacing w:line="276" w:lineRule="auto"/>
        <w:rPr>
          <w:rFonts w:ascii="Calibri" w:hAnsi="Calibri"/>
        </w:rPr>
      </w:pPr>
      <w:r w:rsidRPr="003909E6">
        <w:rPr>
          <w:rFonts w:ascii="Calibri" w:hAnsi="Calibri"/>
        </w:rPr>
        <w:t>Jesus reiterates this concept of financial blessing</w:t>
      </w:r>
      <w:r w:rsidR="007B700B">
        <w:rPr>
          <w:rFonts w:ascii="Calibri" w:hAnsi="Calibri"/>
        </w:rPr>
        <w:t>:</w:t>
      </w:r>
    </w:p>
    <w:p w14:paraId="256DE6EC" w14:textId="77777777" w:rsidR="003909E6" w:rsidRPr="003909E6" w:rsidRDefault="003909E6" w:rsidP="003909E6">
      <w:pPr>
        <w:spacing w:line="276" w:lineRule="auto"/>
        <w:rPr>
          <w:rFonts w:ascii="Calibri" w:hAnsi="Calibri"/>
        </w:rPr>
      </w:pPr>
    </w:p>
    <w:p w14:paraId="0440A68F" w14:textId="77777777" w:rsidR="003909E6" w:rsidRPr="003909E6" w:rsidRDefault="003909E6" w:rsidP="003909E6">
      <w:pPr>
        <w:spacing w:line="276" w:lineRule="auto"/>
        <w:rPr>
          <w:rFonts w:ascii="Calibri" w:hAnsi="Calibri"/>
        </w:rPr>
      </w:pPr>
      <w:r w:rsidRPr="003909E6">
        <w:rPr>
          <w:rFonts w:ascii="Calibri" w:hAnsi="Calibri"/>
        </w:rPr>
        <w:t>“Give, and it will be given to you; a good measure—pressed down, shaken together, and running over—will be poured into your lap. For with the measure you use, it will be measured back to you” (Luke 6:38).</w:t>
      </w:r>
    </w:p>
    <w:p w14:paraId="3F425F9E" w14:textId="77777777" w:rsidR="003909E6" w:rsidRPr="003909E6" w:rsidRDefault="003909E6" w:rsidP="003909E6">
      <w:pPr>
        <w:spacing w:line="276" w:lineRule="auto"/>
        <w:rPr>
          <w:rFonts w:ascii="Calibri" w:hAnsi="Calibri"/>
        </w:rPr>
      </w:pPr>
    </w:p>
    <w:p w14:paraId="705AF58E" w14:textId="77777777" w:rsidR="003909E6" w:rsidRPr="003909E6" w:rsidRDefault="003909E6" w:rsidP="003909E6">
      <w:pPr>
        <w:spacing w:line="276" w:lineRule="auto"/>
        <w:rPr>
          <w:rFonts w:ascii="Calibri" w:hAnsi="Calibri"/>
        </w:rPr>
      </w:pPr>
      <w:r w:rsidRPr="003909E6">
        <w:rPr>
          <w:rFonts w:ascii="Calibri" w:hAnsi="Calibri"/>
        </w:rPr>
        <w:t xml:space="preserve">In the ancient markets, when you would buy grain, they would take a paper sack or a bag, and they would fill it up. If somebody was honest, they would press it down, shake it, and then put some more on top of it to get a full bag. If you don't press it down and you don't shake it, then when you get home, what looks to be a full bag is half a bag. It's like a bag of chips. </w:t>
      </w:r>
    </w:p>
    <w:p w14:paraId="6C8B3B86" w14:textId="77777777" w:rsidR="003909E6" w:rsidRPr="003909E6" w:rsidRDefault="003909E6" w:rsidP="003909E6">
      <w:pPr>
        <w:spacing w:line="276" w:lineRule="auto"/>
        <w:rPr>
          <w:rFonts w:ascii="Calibri" w:hAnsi="Calibri"/>
        </w:rPr>
      </w:pPr>
    </w:p>
    <w:p w14:paraId="34777619" w14:textId="14C6EA6A" w:rsidR="003909E6" w:rsidRPr="003909E6" w:rsidRDefault="003909E6" w:rsidP="003909E6">
      <w:pPr>
        <w:spacing w:line="276" w:lineRule="auto"/>
        <w:rPr>
          <w:rFonts w:ascii="Calibri" w:hAnsi="Calibri"/>
        </w:rPr>
      </w:pPr>
      <w:r w:rsidRPr="003909E6">
        <w:rPr>
          <w:rFonts w:ascii="Calibri" w:hAnsi="Calibri"/>
        </w:rPr>
        <w:t>Have you ever bought a bag of chips over at the grocery store at King Soopers</w:t>
      </w:r>
      <w:r w:rsidR="007B700B">
        <w:rPr>
          <w:rFonts w:ascii="Calibri" w:hAnsi="Calibri"/>
        </w:rPr>
        <w:t>?</w:t>
      </w:r>
      <w:r w:rsidRPr="003909E6">
        <w:rPr>
          <w:rFonts w:ascii="Calibri" w:hAnsi="Calibri"/>
        </w:rPr>
        <w:t xml:space="preserve"> </w:t>
      </w:r>
      <w:r w:rsidR="007B700B">
        <w:rPr>
          <w:rFonts w:ascii="Calibri" w:hAnsi="Calibri"/>
        </w:rPr>
        <w:t>Then y</w:t>
      </w:r>
      <w:r w:rsidRPr="003909E6">
        <w:rPr>
          <w:rFonts w:ascii="Calibri" w:hAnsi="Calibri"/>
        </w:rPr>
        <w:t xml:space="preserve">ou got home and it seemed like 25% of the bag was full and the rest was air? Somebody has totally </w:t>
      </w:r>
      <w:r w:rsidRPr="003909E6">
        <w:rPr>
          <w:rFonts w:ascii="Calibri" w:hAnsi="Calibri"/>
        </w:rPr>
        <w:lastRenderedPageBreak/>
        <w:t xml:space="preserve">figured this thing out. No wonder they're making so much money. They don't even put any chips in the bag. </w:t>
      </w:r>
    </w:p>
    <w:p w14:paraId="65FA5EA4" w14:textId="77777777" w:rsidR="003909E6" w:rsidRPr="003909E6" w:rsidRDefault="003909E6" w:rsidP="003909E6">
      <w:pPr>
        <w:spacing w:line="276" w:lineRule="auto"/>
        <w:rPr>
          <w:rFonts w:ascii="Calibri" w:hAnsi="Calibri"/>
        </w:rPr>
      </w:pPr>
    </w:p>
    <w:p w14:paraId="68E86C83" w14:textId="78B53E9A" w:rsidR="003909E6" w:rsidRPr="003909E6" w:rsidRDefault="003909E6" w:rsidP="003909E6">
      <w:pPr>
        <w:spacing w:line="276" w:lineRule="auto"/>
        <w:rPr>
          <w:rFonts w:ascii="Calibri" w:hAnsi="Calibri"/>
        </w:rPr>
      </w:pPr>
      <w:r w:rsidRPr="003909E6">
        <w:rPr>
          <w:rFonts w:ascii="Calibri" w:hAnsi="Calibri"/>
        </w:rPr>
        <w:t xml:space="preserve">It's got to be pressed down. It's got to be shaken together, and then it will overflow in your lap. </w:t>
      </w:r>
      <w:r w:rsidR="007B700B">
        <w:rPr>
          <w:rFonts w:ascii="Calibri" w:hAnsi="Calibri"/>
        </w:rPr>
        <w:t>“</w:t>
      </w:r>
      <w:r w:rsidRPr="003909E6">
        <w:rPr>
          <w:rFonts w:ascii="Calibri" w:hAnsi="Calibri"/>
        </w:rPr>
        <w:t>The measure with which you have used will be measured back to you.</w:t>
      </w:r>
      <w:r w:rsidR="007B700B">
        <w:rPr>
          <w:rFonts w:ascii="Calibri" w:hAnsi="Calibri"/>
        </w:rPr>
        <w:t xml:space="preserve">” </w:t>
      </w:r>
      <w:r w:rsidRPr="003909E6">
        <w:rPr>
          <w:rFonts w:ascii="Calibri" w:hAnsi="Calibri"/>
        </w:rPr>
        <w:t>This is Jesus’ promise to bless. God says, “If you want me to bless you, then you need to bless me.”</w:t>
      </w:r>
    </w:p>
    <w:p w14:paraId="3797C5D1" w14:textId="77777777" w:rsidR="003909E6" w:rsidRPr="003909E6" w:rsidRDefault="003909E6" w:rsidP="003909E6">
      <w:pPr>
        <w:spacing w:line="276" w:lineRule="auto"/>
        <w:rPr>
          <w:rFonts w:ascii="Calibri" w:hAnsi="Calibri"/>
        </w:rPr>
      </w:pPr>
    </w:p>
    <w:p w14:paraId="2A41E9A8" w14:textId="7689D72F" w:rsidR="007B700B" w:rsidRDefault="003909E6" w:rsidP="003909E6">
      <w:pPr>
        <w:spacing w:line="276" w:lineRule="auto"/>
        <w:rPr>
          <w:rFonts w:ascii="Calibri" w:hAnsi="Calibri"/>
        </w:rPr>
      </w:pPr>
      <w:r w:rsidRPr="003909E6">
        <w:rPr>
          <w:rFonts w:ascii="Calibri" w:hAnsi="Calibri"/>
        </w:rPr>
        <w:t>I was over at my favorite restaurant (it used to be my favorite restaurant) the other day. They had a new lady that was working there. I'm not going to say the name of the restaurant because some of you may work there</w:t>
      </w:r>
      <w:r w:rsidR="00CF676E">
        <w:rPr>
          <w:rFonts w:ascii="Calibri" w:hAnsi="Calibri"/>
        </w:rPr>
        <w:t>.</w:t>
      </w:r>
      <w:r w:rsidRPr="003909E6">
        <w:rPr>
          <w:rFonts w:ascii="Calibri" w:hAnsi="Calibri"/>
        </w:rPr>
        <w:t xml:space="preserve"> </w:t>
      </w:r>
    </w:p>
    <w:p w14:paraId="468E2AE3" w14:textId="77777777" w:rsidR="007B700B" w:rsidRDefault="007B700B" w:rsidP="003909E6">
      <w:pPr>
        <w:spacing w:line="276" w:lineRule="auto"/>
        <w:rPr>
          <w:rFonts w:ascii="Calibri" w:hAnsi="Calibri"/>
        </w:rPr>
      </w:pPr>
    </w:p>
    <w:p w14:paraId="548CAFCD" w14:textId="3820719B" w:rsidR="003909E6" w:rsidRPr="003909E6" w:rsidRDefault="003909E6" w:rsidP="003909E6">
      <w:pPr>
        <w:spacing w:line="276" w:lineRule="auto"/>
        <w:rPr>
          <w:rFonts w:ascii="Calibri" w:hAnsi="Calibri"/>
        </w:rPr>
      </w:pPr>
      <w:r w:rsidRPr="003909E6">
        <w:rPr>
          <w:rFonts w:ascii="Calibri" w:hAnsi="Calibri"/>
        </w:rPr>
        <w:t>I got to the meat portion and the lady put two scraps of meat on the plate. I'm a hungry man. I felt like a little five-year-old kid. I said, “Ma'am, could I please have some more meat?” The lady looked around and goes, “The portion control police have been around here. We've been busted for giving oversized portions and I can't give you any more.” Then she literally took her tongs, reached down, and pulled ¼ of a scrap of meat and put it on top like she was really blessing me. I'm a valued customer. I've got the card with all the points</w:t>
      </w:r>
      <w:r w:rsidR="007B700B">
        <w:rPr>
          <w:rFonts w:ascii="Calibri" w:hAnsi="Calibri"/>
        </w:rPr>
        <w:t xml:space="preserve">. </w:t>
      </w:r>
      <w:r w:rsidRPr="003909E6">
        <w:rPr>
          <w:rFonts w:ascii="Calibri" w:hAnsi="Calibri"/>
        </w:rPr>
        <w:t xml:space="preserve">I'm wearing the t-shirt and on first name basis with the staff and all that. </w:t>
      </w:r>
    </w:p>
    <w:p w14:paraId="34413340" w14:textId="77777777" w:rsidR="003909E6" w:rsidRPr="003909E6" w:rsidRDefault="003909E6" w:rsidP="003909E6">
      <w:pPr>
        <w:spacing w:line="276" w:lineRule="auto"/>
        <w:rPr>
          <w:rFonts w:ascii="Calibri" w:hAnsi="Calibri"/>
        </w:rPr>
      </w:pPr>
    </w:p>
    <w:p w14:paraId="4457E7AE" w14:textId="77777777" w:rsidR="003909E6" w:rsidRPr="003909E6" w:rsidRDefault="003909E6" w:rsidP="003909E6">
      <w:pPr>
        <w:spacing w:line="276" w:lineRule="auto"/>
        <w:rPr>
          <w:rFonts w:ascii="Calibri" w:hAnsi="Calibri"/>
        </w:rPr>
      </w:pPr>
      <w:r w:rsidRPr="003909E6">
        <w:rPr>
          <w:rFonts w:ascii="Calibri" w:hAnsi="Calibri"/>
        </w:rPr>
        <w:t>Anyway, I never went back there again. That was the last time I went there. If it's going to be portion controlled, I don't think that I can do that. I don't think I can go back. I don't want to leave hungry. I left hungry. That was the problem. I went with an expectation. I left hungry.</w:t>
      </w:r>
    </w:p>
    <w:p w14:paraId="7B5FD859" w14:textId="77777777" w:rsidR="003909E6" w:rsidRPr="003909E6" w:rsidRDefault="003909E6" w:rsidP="003909E6">
      <w:pPr>
        <w:spacing w:line="276" w:lineRule="auto"/>
        <w:rPr>
          <w:rFonts w:ascii="Calibri" w:hAnsi="Calibri"/>
        </w:rPr>
      </w:pPr>
    </w:p>
    <w:p w14:paraId="26FBBBE1" w14:textId="77777777" w:rsidR="003909E6" w:rsidRPr="003909E6" w:rsidRDefault="003909E6" w:rsidP="003909E6">
      <w:pPr>
        <w:spacing w:line="276" w:lineRule="auto"/>
        <w:rPr>
          <w:rFonts w:ascii="Calibri" w:hAnsi="Calibri"/>
        </w:rPr>
      </w:pPr>
      <w:r w:rsidRPr="003909E6">
        <w:rPr>
          <w:rFonts w:ascii="Calibri" w:hAnsi="Calibri"/>
        </w:rPr>
        <w:t xml:space="preserve">God is not in the portion control business. You will never go hungry with the Lord. God is going to take care of your needs. </w:t>
      </w:r>
    </w:p>
    <w:p w14:paraId="22636FCC" w14:textId="77777777" w:rsidR="003909E6" w:rsidRPr="003909E6" w:rsidRDefault="003909E6" w:rsidP="003909E6">
      <w:pPr>
        <w:spacing w:line="276" w:lineRule="auto"/>
        <w:rPr>
          <w:rFonts w:ascii="Calibri" w:hAnsi="Calibri"/>
        </w:rPr>
      </w:pPr>
    </w:p>
    <w:p w14:paraId="5BC49C68" w14:textId="77777777" w:rsidR="003909E6" w:rsidRPr="003909E6" w:rsidRDefault="003909E6" w:rsidP="003909E6">
      <w:pPr>
        <w:spacing w:line="276" w:lineRule="auto"/>
        <w:rPr>
          <w:rFonts w:ascii="Calibri" w:hAnsi="Calibri"/>
        </w:rPr>
      </w:pPr>
      <w:r w:rsidRPr="003909E6">
        <w:rPr>
          <w:rFonts w:ascii="Calibri" w:hAnsi="Calibri"/>
        </w:rPr>
        <w:t xml:space="preserve">We've done this thing over the last few years at our church called the 90-day tithe challenge. We’re going to begin that today. It’s an opportunity to challenge you spiritually if you want to take a step of faith and to commit yourself to bring the tithe over the next 90 days. Just see what God will do in your life. It's really that simple. </w:t>
      </w:r>
    </w:p>
    <w:p w14:paraId="20B11D92" w14:textId="77777777" w:rsidR="003909E6" w:rsidRPr="003909E6" w:rsidRDefault="003909E6" w:rsidP="003909E6">
      <w:pPr>
        <w:spacing w:line="276" w:lineRule="auto"/>
        <w:rPr>
          <w:rFonts w:ascii="Calibri" w:hAnsi="Calibri"/>
        </w:rPr>
      </w:pPr>
    </w:p>
    <w:p w14:paraId="45C83112" w14:textId="77777777" w:rsidR="003909E6" w:rsidRPr="003909E6" w:rsidRDefault="003909E6" w:rsidP="003909E6">
      <w:pPr>
        <w:spacing w:line="276" w:lineRule="auto"/>
        <w:rPr>
          <w:rFonts w:ascii="Calibri" w:hAnsi="Calibri"/>
        </w:rPr>
      </w:pPr>
      <w:r w:rsidRPr="003909E6">
        <w:rPr>
          <w:rFonts w:ascii="Calibri" w:hAnsi="Calibri"/>
        </w:rPr>
        <w:t xml:space="preserve">I want to read a testimony from somebody who took this a couple of years ago. (I changed the names.) This is a married couple that used to be in our church. They've moved to another city now. </w:t>
      </w:r>
    </w:p>
    <w:p w14:paraId="2C0F60DF" w14:textId="77777777" w:rsidR="003909E6" w:rsidRPr="003909E6" w:rsidRDefault="003909E6" w:rsidP="003909E6">
      <w:pPr>
        <w:spacing w:line="276" w:lineRule="auto"/>
        <w:rPr>
          <w:rFonts w:ascii="Calibri" w:hAnsi="Calibri"/>
        </w:rPr>
      </w:pPr>
    </w:p>
    <w:p w14:paraId="650422FA" w14:textId="77777777" w:rsidR="003909E6" w:rsidRPr="003909E6" w:rsidRDefault="003909E6" w:rsidP="003909E6">
      <w:pPr>
        <w:spacing w:line="276" w:lineRule="auto"/>
        <w:rPr>
          <w:rFonts w:ascii="Calibri" w:hAnsi="Calibri"/>
        </w:rPr>
      </w:pPr>
      <w:r w:rsidRPr="003909E6">
        <w:rPr>
          <w:rFonts w:ascii="Calibri" w:hAnsi="Calibri"/>
        </w:rPr>
        <w:t xml:space="preserve">“During the 90-day tithe challenge, Will and I went back and forth about making this commitment to tithe. We struggled with the thought that it was just a church asking for money, </w:t>
      </w:r>
      <w:r w:rsidRPr="003909E6">
        <w:rPr>
          <w:rFonts w:ascii="Calibri" w:hAnsi="Calibri"/>
        </w:rPr>
        <w:lastRenderedPageBreak/>
        <w:t xml:space="preserve">instead of understanding it was a choice to follow after God in obedience. After reading </w:t>
      </w:r>
      <w:r w:rsidRPr="003909E6">
        <w:rPr>
          <w:rFonts w:ascii="Calibri" w:hAnsi="Calibri"/>
          <w:i/>
          <w:iCs/>
        </w:rPr>
        <w:t>The Blessed Life</w:t>
      </w:r>
      <w:r w:rsidRPr="003909E6">
        <w:rPr>
          <w:rFonts w:ascii="Calibri" w:hAnsi="Calibri"/>
        </w:rPr>
        <w:t xml:space="preserve"> (which is a book that we give out here at the church) we both understood it better, that tithing was bringing what belongs to God. We greatly desired to bring the tithe to the feet of Christ through our church. We also came to a better understanding that giving of our time through serving was not the same as bringing our </w:t>
      </w:r>
      <w:proofErr w:type="spellStart"/>
      <w:r w:rsidRPr="003909E6">
        <w:rPr>
          <w:rFonts w:ascii="Calibri" w:hAnsi="Calibri"/>
        </w:rPr>
        <w:t>firstfruits</w:t>
      </w:r>
      <w:proofErr w:type="spellEnd"/>
      <w:r w:rsidRPr="003909E6">
        <w:rPr>
          <w:rFonts w:ascii="Calibri" w:hAnsi="Calibri"/>
        </w:rPr>
        <w:t xml:space="preserve"> and our earnings to God. Our desire was to have our hearts and family and finances in line with the Lord. </w:t>
      </w:r>
    </w:p>
    <w:p w14:paraId="6ABEB419" w14:textId="77777777" w:rsidR="003909E6" w:rsidRPr="003909E6" w:rsidRDefault="003909E6" w:rsidP="003909E6">
      <w:pPr>
        <w:spacing w:line="276" w:lineRule="auto"/>
        <w:rPr>
          <w:rFonts w:ascii="Calibri" w:hAnsi="Calibri"/>
        </w:rPr>
      </w:pPr>
    </w:p>
    <w:p w14:paraId="311016C6" w14:textId="77777777" w:rsidR="003909E6" w:rsidRPr="003909E6" w:rsidRDefault="003909E6" w:rsidP="003909E6">
      <w:pPr>
        <w:spacing w:line="276" w:lineRule="auto"/>
        <w:rPr>
          <w:rFonts w:ascii="Calibri" w:hAnsi="Calibri"/>
        </w:rPr>
      </w:pPr>
      <w:r w:rsidRPr="003909E6">
        <w:rPr>
          <w:rFonts w:ascii="Calibri" w:hAnsi="Calibri"/>
        </w:rPr>
        <w:t xml:space="preserve">The first blessing that happened as a result of our obedience was that we asked God to bless our marriage. We had a lot of marital struggles. The tithing brought us closer together. My husband became more financially minded and desired to budget after disliking the budget for 21 years. We began to communicate and to talk about our money. Our marriage was enriched. </w:t>
      </w:r>
    </w:p>
    <w:p w14:paraId="51466ECA" w14:textId="77777777" w:rsidR="003909E6" w:rsidRPr="003909E6" w:rsidRDefault="003909E6" w:rsidP="003909E6">
      <w:pPr>
        <w:spacing w:line="276" w:lineRule="auto"/>
        <w:rPr>
          <w:rFonts w:ascii="Calibri" w:hAnsi="Calibri"/>
        </w:rPr>
      </w:pPr>
    </w:p>
    <w:p w14:paraId="16151274" w14:textId="77777777" w:rsidR="003909E6" w:rsidRPr="003909E6" w:rsidRDefault="003909E6" w:rsidP="003909E6">
      <w:pPr>
        <w:spacing w:line="276" w:lineRule="auto"/>
        <w:rPr>
          <w:rFonts w:ascii="Calibri" w:hAnsi="Calibri"/>
        </w:rPr>
      </w:pPr>
      <w:r w:rsidRPr="003909E6">
        <w:rPr>
          <w:rFonts w:ascii="Calibri" w:hAnsi="Calibri"/>
        </w:rPr>
        <w:t xml:space="preserve">Then we both decided we were going to set aside some money. Any time we felt God telling us to give an offering, or to help somebody or the church, we wanted to have some extra funds available to do that as well. The money went untouched even during times we really needed it. We sacrificed somewhere else. </w:t>
      </w:r>
    </w:p>
    <w:p w14:paraId="4171A22A" w14:textId="77777777" w:rsidR="003909E6" w:rsidRPr="003909E6" w:rsidRDefault="003909E6" w:rsidP="003909E6">
      <w:pPr>
        <w:spacing w:line="276" w:lineRule="auto"/>
        <w:rPr>
          <w:rFonts w:ascii="Calibri" w:hAnsi="Calibri"/>
        </w:rPr>
      </w:pPr>
    </w:p>
    <w:p w14:paraId="3F66FDAC" w14:textId="77777777" w:rsidR="003909E6" w:rsidRPr="003909E6" w:rsidRDefault="003909E6" w:rsidP="003909E6">
      <w:pPr>
        <w:spacing w:line="276" w:lineRule="auto"/>
        <w:rPr>
          <w:rFonts w:ascii="Calibri" w:hAnsi="Calibri"/>
        </w:rPr>
      </w:pPr>
      <w:r w:rsidRPr="003909E6">
        <w:rPr>
          <w:rFonts w:ascii="Calibri" w:hAnsi="Calibri"/>
        </w:rPr>
        <w:t xml:space="preserve">Then in our third month in this journey, Will's company approached him about a promotion that they wanted to give him. He didn't have to apply or interview. They just gave him the job. This promotion came with several blessings. My husband received a 10% pay raise. We moved from an apartment into a house. We lowered our rent because we moved to another city. God provided absolutely everything that we needed, more than we even thought He could. We even had to pay a full rent for two places one month, but God provided for that as well.” </w:t>
      </w:r>
    </w:p>
    <w:p w14:paraId="6D1E9635" w14:textId="77777777" w:rsidR="003909E6" w:rsidRPr="003909E6" w:rsidRDefault="003909E6" w:rsidP="003909E6">
      <w:pPr>
        <w:spacing w:line="276" w:lineRule="auto"/>
        <w:rPr>
          <w:rFonts w:ascii="Calibri" w:hAnsi="Calibri"/>
        </w:rPr>
      </w:pPr>
    </w:p>
    <w:p w14:paraId="49757094" w14:textId="77777777" w:rsidR="003909E6" w:rsidRPr="003909E6" w:rsidRDefault="003909E6" w:rsidP="003909E6">
      <w:pPr>
        <w:spacing w:line="276" w:lineRule="auto"/>
        <w:rPr>
          <w:rFonts w:ascii="Calibri" w:hAnsi="Calibri"/>
        </w:rPr>
      </w:pPr>
      <w:r w:rsidRPr="003909E6">
        <w:rPr>
          <w:rFonts w:ascii="Calibri" w:hAnsi="Calibri"/>
        </w:rPr>
        <w:t xml:space="preserve">Then she just goes on and on. Is that awesome? To see God blessing people. We ought to put our hands together for that. That's good stuff right there. </w:t>
      </w:r>
    </w:p>
    <w:p w14:paraId="396CCB63" w14:textId="77777777" w:rsidR="003909E6" w:rsidRPr="003909E6" w:rsidRDefault="003909E6" w:rsidP="003909E6">
      <w:pPr>
        <w:spacing w:line="276" w:lineRule="auto"/>
        <w:rPr>
          <w:rFonts w:ascii="Calibri" w:hAnsi="Calibri"/>
        </w:rPr>
      </w:pPr>
    </w:p>
    <w:p w14:paraId="1DC364D7" w14:textId="119FC746" w:rsidR="003909E6" w:rsidRPr="003909E6" w:rsidRDefault="003909E6" w:rsidP="003909E6">
      <w:pPr>
        <w:spacing w:line="276" w:lineRule="auto"/>
        <w:rPr>
          <w:rFonts w:ascii="Calibri" w:hAnsi="Calibri"/>
        </w:rPr>
      </w:pPr>
      <w:r w:rsidRPr="003909E6">
        <w:rPr>
          <w:rFonts w:ascii="Calibri" w:hAnsi="Calibri"/>
        </w:rPr>
        <w:t xml:space="preserve">Again, does God bless everybody the exact same way? Of course not. But does God bless people that are faithful? Of course He does! He's God! That's what He does. That's what we ought to be focused on. Let’s do what God has put before us. Let’s sit back in faith and let's let God bring about His blessings. </w:t>
      </w:r>
    </w:p>
    <w:p w14:paraId="6C0057B5" w14:textId="77777777" w:rsidR="003909E6" w:rsidRPr="003909E6" w:rsidRDefault="003909E6" w:rsidP="003909E6">
      <w:pPr>
        <w:spacing w:line="276" w:lineRule="auto"/>
        <w:rPr>
          <w:rFonts w:ascii="Calibri" w:hAnsi="Calibri"/>
        </w:rPr>
      </w:pPr>
    </w:p>
    <w:p w14:paraId="64319F28" w14:textId="77777777" w:rsidR="003909E6" w:rsidRPr="003909E6" w:rsidRDefault="003909E6" w:rsidP="003909E6">
      <w:pPr>
        <w:spacing w:line="276" w:lineRule="auto"/>
        <w:rPr>
          <w:rFonts w:ascii="Calibri" w:hAnsi="Calibri"/>
        </w:rPr>
      </w:pPr>
      <w:r w:rsidRPr="003909E6">
        <w:rPr>
          <w:rFonts w:ascii="Calibri" w:hAnsi="Calibri"/>
        </w:rPr>
        <w:t>“The world of the generous gets larger and larger; the world of the stingy gets smaller and smaller. The one who blesses others is abundantly blessed; those who help others are helped” (Proverbs 11:24-25).</w:t>
      </w:r>
    </w:p>
    <w:p w14:paraId="5EB3AAA7" w14:textId="77777777" w:rsidR="003909E6" w:rsidRPr="003909E6" w:rsidRDefault="003909E6" w:rsidP="003909E6">
      <w:pPr>
        <w:spacing w:line="276" w:lineRule="auto"/>
        <w:rPr>
          <w:rFonts w:ascii="Calibri" w:hAnsi="Calibri"/>
        </w:rPr>
      </w:pPr>
    </w:p>
    <w:p w14:paraId="2DA6C2CD" w14:textId="49C94A00" w:rsidR="003909E6" w:rsidRPr="003909E6" w:rsidRDefault="003909E6" w:rsidP="003909E6">
      <w:pPr>
        <w:spacing w:line="276" w:lineRule="auto"/>
        <w:rPr>
          <w:rFonts w:ascii="Calibri" w:hAnsi="Calibri"/>
        </w:rPr>
      </w:pPr>
      <w:r w:rsidRPr="003909E6">
        <w:rPr>
          <w:rFonts w:ascii="Calibri" w:hAnsi="Calibri"/>
        </w:rPr>
        <w:lastRenderedPageBreak/>
        <w:t>When I'm generous</w:t>
      </w:r>
      <w:r>
        <w:rPr>
          <w:rFonts w:ascii="Calibri" w:hAnsi="Calibri"/>
        </w:rPr>
        <w:t>,</w:t>
      </w:r>
      <w:r w:rsidRPr="003909E6">
        <w:rPr>
          <w:rFonts w:ascii="Calibri" w:hAnsi="Calibri"/>
        </w:rPr>
        <w:t xml:space="preserve"> I can prosper by growing in my faith</w:t>
      </w:r>
      <w:r>
        <w:rPr>
          <w:rFonts w:ascii="Calibri" w:hAnsi="Calibri"/>
        </w:rPr>
        <w:t>.</w:t>
      </w:r>
      <w:r w:rsidRPr="003909E6">
        <w:rPr>
          <w:rFonts w:ascii="Calibri" w:hAnsi="Calibri"/>
        </w:rPr>
        <w:t xml:space="preserve"> I can experience great joy</w:t>
      </w:r>
      <w:r>
        <w:rPr>
          <w:rFonts w:ascii="Calibri" w:hAnsi="Calibri"/>
        </w:rPr>
        <w:t>.</w:t>
      </w:r>
      <w:r w:rsidRPr="003909E6">
        <w:rPr>
          <w:rFonts w:ascii="Calibri" w:hAnsi="Calibri"/>
        </w:rPr>
        <w:t xml:space="preserve"> I can keep my heart pure from the love of money</w:t>
      </w:r>
      <w:r>
        <w:rPr>
          <w:rFonts w:ascii="Calibri" w:hAnsi="Calibri"/>
        </w:rPr>
        <w:t xml:space="preserve">. </w:t>
      </w:r>
      <w:r w:rsidRPr="003909E6">
        <w:rPr>
          <w:rFonts w:ascii="Calibri" w:hAnsi="Calibri"/>
        </w:rPr>
        <w:t>I can receive God's blessings.</w:t>
      </w:r>
    </w:p>
    <w:p w14:paraId="718C0F28" w14:textId="77777777" w:rsidR="003909E6" w:rsidRPr="003909E6" w:rsidRDefault="003909E6" w:rsidP="003909E6">
      <w:pPr>
        <w:spacing w:line="276" w:lineRule="auto"/>
        <w:rPr>
          <w:rFonts w:ascii="Calibri" w:hAnsi="Calibri"/>
        </w:rPr>
      </w:pPr>
    </w:p>
    <w:p w14:paraId="0004FF89" w14:textId="069A52D4" w:rsidR="003909E6" w:rsidRPr="003909E6" w:rsidRDefault="003909E6" w:rsidP="003909E6">
      <w:pPr>
        <w:spacing w:line="276" w:lineRule="auto"/>
        <w:rPr>
          <w:rFonts w:ascii="Calibri" w:hAnsi="Calibri"/>
          <w:sz w:val="28"/>
          <w:szCs w:val="28"/>
        </w:rPr>
      </w:pPr>
      <w:r w:rsidRPr="003909E6">
        <w:rPr>
          <w:rFonts w:ascii="Calibri" w:hAnsi="Calibri"/>
        </w:rPr>
        <w:br w:type="page"/>
      </w:r>
      <w:r w:rsidRPr="003909E6">
        <w:rPr>
          <w:rFonts w:ascii="Calibri" w:hAnsi="Calibri"/>
          <w:b/>
          <w:bCs/>
          <w:sz w:val="28"/>
          <w:szCs w:val="28"/>
          <w:u w:val="single"/>
        </w:rPr>
        <w:lastRenderedPageBreak/>
        <w:t>OUTLINE</w:t>
      </w:r>
    </w:p>
    <w:p w14:paraId="5ACBE0DE" w14:textId="77777777" w:rsidR="003909E6" w:rsidRPr="003909E6" w:rsidRDefault="003909E6" w:rsidP="003909E6">
      <w:pPr>
        <w:spacing w:line="276" w:lineRule="auto"/>
        <w:rPr>
          <w:rFonts w:ascii="Calibri" w:hAnsi="Calibri"/>
          <w:b/>
          <w:bCs/>
          <w:u w:val="single"/>
        </w:rPr>
      </w:pPr>
    </w:p>
    <w:p w14:paraId="5A7E8408" w14:textId="77777777" w:rsidR="003909E6" w:rsidRPr="003909E6" w:rsidRDefault="003909E6" w:rsidP="003909E6">
      <w:pPr>
        <w:spacing w:line="276" w:lineRule="auto"/>
        <w:rPr>
          <w:rFonts w:ascii="Calibri" w:hAnsi="Calibri"/>
        </w:rPr>
      </w:pPr>
      <w:r w:rsidRPr="003909E6">
        <w:rPr>
          <w:rFonts w:ascii="Calibri" w:hAnsi="Calibri"/>
        </w:rPr>
        <w:t>“</w:t>
      </w:r>
      <w:proofErr w:type="spellStart"/>
      <w:r w:rsidRPr="003909E6">
        <w:rPr>
          <w:rFonts w:ascii="Calibri" w:hAnsi="Calibri"/>
        </w:rPr>
        <w:t>Give</w:t>
      </w:r>
      <w:proofErr w:type="spellEnd"/>
      <w:r w:rsidRPr="003909E6">
        <w:rPr>
          <w:rFonts w:ascii="Calibri" w:hAnsi="Calibri"/>
        </w:rPr>
        <w:t xml:space="preserve"> to him, and don’t have a stingy heart when you give, and because of this the Lord your God will bless you in all your work and in everything you do.”</w:t>
      </w:r>
    </w:p>
    <w:p w14:paraId="429C1760" w14:textId="77777777" w:rsidR="003909E6" w:rsidRPr="003909E6" w:rsidRDefault="003909E6" w:rsidP="003909E6">
      <w:pPr>
        <w:spacing w:line="276" w:lineRule="auto"/>
        <w:rPr>
          <w:rFonts w:ascii="Calibri" w:hAnsi="Calibri"/>
        </w:rPr>
      </w:pPr>
      <w:r w:rsidRPr="003909E6">
        <w:rPr>
          <w:rFonts w:ascii="Calibri" w:hAnsi="Calibri"/>
        </w:rPr>
        <w:t>Deuteronomy 15:10 (CSB)</w:t>
      </w:r>
    </w:p>
    <w:p w14:paraId="79398A00" w14:textId="77777777" w:rsidR="003909E6" w:rsidRPr="003909E6" w:rsidRDefault="003909E6" w:rsidP="003909E6">
      <w:pPr>
        <w:spacing w:line="276" w:lineRule="auto"/>
        <w:rPr>
          <w:rFonts w:ascii="Calibri" w:hAnsi="Calibri"/>
        </w:rPr>
      </w:pPr>
    </w:p>
    <w:p w14:paraId="2F7010D2" w14:textId="77777777" w:rsidR="003909E6" w:rsidRPr="003909E6" w:rsidRDefault="003909E6" w:rsidP="003909E6">
      <w:pPr>
        <w:spacing w:line="276" w:lineRule="auto"/>
        <w:rPr>
          <w:rFonts w:ascii="Calibri" w:hAnsi="Calibri"/>
        </w:rPr>
      </w:pPr>
      <w:r w:rsidRPr="003909E6">
        <w:rPr>
          <w:rFonts w:ascii="Calibri" w:hAnsi="Calibri"/>
        </w:rPr>
        <w:t>“Honor the Lord with your possessions and with the first produce of your entire harvest; then your barns will be completely filled, and your vats will overflow with new wine.”</w:t>
      </w:r>
    </w:p>
    <w:p w14:paraId="794214A3" w14:textId="77777777" w:rsidR="003909E6" w:rsidRPr="003909E6" w:rsidRDefault="003909E6" w:rsidP="003909E6">
      <w:pPr>
        <w:spacing w:line="276" w:lineRule="auto"/>
        <w:rPr>
          <w:rFonts w:ascii="Calibri" w:hAnsi="Calibri"/>
        </w:rPr>
      </w:pPr>
      <w:r w:rsidRPr="003909E6">
        <w:rPr>
          <w:rFonts w:ascii="Calibri" w:hAnsi="Calibri"/>
        </w:rPr>
        <w:t>Proverbs 3:9-10 (CSB)</w:t>
      </w:r>
    </w:p>
    <w:p w14:paraId="771EB4F0" w14:textId="77777777" w:rsidR="003909E6" w:rsidRPr="003909E6" w:rsidRDefault="003909E6" w:rsidP="003909E6">
      <w:pPr>
        <w:spacing w:line="276" w:lineRule="auto"/>
        <w:rPr>
          <w:rFonts w:ascii="Calibri" w:hAnsi="Calibri"/>
        </w:rPr>
      </w:pPr>
    </w:p>
    <w:p w14:paraId="7010419D" w14:textId="77777777" w:rsidR="003909E6" w:rsidRPr="003909E6" w:rsidRDefault="003909E6" w:rsidP="003909E6">
      <w:pPr>
        <w:spacing w:line="276" w:lineRule="auto"/>
        <w:rPr>
          <w:rFonts w:ascii="Calibri" w:hAnsi="Calibri"/>
        </w:rPr>
      </w:pPr>
      <w:r w:rsidRPr="003909E6">
        <w:rPr>
          <w:rFonts w:ascii="Calibri" w:hAnsi="Calibri"/>
        </w:rPr>
        <w:t>“Dear friend, I pray that you are prospering in every way and are in good health, just as your whole life is going well.”</w:t>
      </w:r>
    </w:p>
    <w:p w14:paraId="3AB20990" w14:textId="77777777" w:rsidR="003909E6" w:rsidRPr="003909E6" w:rsidRDefault="003909E6" w:rsidP="003909E6">
      <w:pPr>
        <w:spacing w:line="276" w:lineRule="auto"/>
        <w:rPr>
          <w:rFonts w:ascii="Calibri" w:hAnsi="Calibri"/>
        </w:rPr>
      </w:pPr>
      <w:r w:rsidRPr="003909E6">
        <w:rPr>
          <w:rFonts w:ascii="Calibri" w:hAnsi="Calibri"/>
        </w:rPr>
        <w:t>3 John 1:2 (CSB)</w:t>
      </w:r>
    </w:p>
    <w:p w14:paraId="5B25B7F2" w14:textId="77777777" w:rsidR="003909E6" w:rsidRPr="003909E6" w:rsidRDefault="003909E6" w:rsidP="003909E6">
      <w:pPr>
        <w:spacing w:line="276" w:lineRule="auto"/>
        <w:rPr>
          <w:rFonts w:ascii="Calibri" w:hAnsi="Calibri"/>
        </w:rPr>
      </w:pPr>
    </w:p>
    <w:p w14:paraId="510EA890" w14:textId="77777777" w:rsidR="003909E6" w:rsidRPr="003909E6" w:rsidRDefault="003909E6" w:rsidP="003909E6">
      <w:pPr>
        <w:spacing w:line="276" w:lineRule="auto"/>
        <w:rPr>
          <w:rFonts w:ascii="Calibri" w:hAnsi="Calibri"/>
          <w:b/>
          <w:bCs/>
          <w:i/>
          <w:iCs/>
        </w:rPr>
      </w:pPr>
      <w:r w:rsidRPr="003909E6">
        <w:rPr>
          <w:rFonts w:ascii="Calibri" w:hAnsi="Calibri"/>
          <w:b/>
          <w:bCs/>
          <w:i/>
          <w:iCs/>
        </w:rPr>
        <w:t>When I’m generous I can prosper by…</w:t>
      </w:r>
    </w:p>
    <w:p w14:paraId="3A657A7F" w14:textId="77777777" w:rsidR="003909E6" w:rsidRPr="003909E6" w:rsidRDefault="003909E6" w:rsidP="003909E6">
      <w:pPr>
        <w:spacing w:line="276" w:lineRule="auto"/>
        <w:rPr>
          <w:rFonts w:ascii="Calibri" w:hAnsi="Calibri"/>
        </w:rPr>
      </w:pPr>
    </w:p>
    <w:p w14:paraId="62194056" w14:textId="77777777" w:rsidR="003909E6" w:rsidRPr="003909E6" w:rsidRDefault="003909E6" w:rsidP="003909E6">
      <w:pPr>
        <w:spacing w:line="276" w:lineRule="auto"/>
        <w:rPr>
          <w:rFonts w:ascii="Calibri" w:hAnsi="Calibri"/>
          <w:b/>
          <w:bCs/>
        </w:rPr>
      </w:pPr>
      <w:r w:rsidRPr="003909E6">
        <w:rPr>
          <w:rFonts w:ascii="Calibri" w:hAnsi="Calibri"/>
          <w:b/>
          <w:bCs/>
        </w:rPr>
        <w:t>1. Growing in My Faith</w:t>
      </w:r>
    </w:p>
    <w:p w14:paraId="7DC61A26" w14:textId="77777777" w:rsidR="003909E6" w:rsidRPr="003909E6" w:rsidRDefault="003909E6" w:rsidP="003909E6">
      <w:pPr>
        <w:spacing w:line="276" w:lineRule="auto"/>
        <w:rPr>
          <w:rFonts w:ascii="Calibri" w:hAnsi="Calibri"/>
        </w:rPr>
      </w:pPr>
    </w:p>
    <w:p w14:paraId="33E62E20" w14:textId="77777777" w:rsidR="003909E6" w:rsidRPr="003909E6" w:rsidRDefault="003909E6" w:rsidP="003909E6">
      <w:pPr>
        <w:spacing w:line="276" w:lineRule="auto"/>
        <w:rPr>
          <w:rFonts w:ascii="Calibri" w:hAnsi="Calibri"/>
        </w:rPr>
      </w:pPr>
      <w:r w:rsidRPr="003909E6">
        <w:rPr>
          <w:rFonts w:ascii="Calibri" w:hAnsi="Calibri"/>
        </w:rPr>
        <w:t>“Many rich people were putting in large sums. Then a poor widow came and dropped in two tiny coins worth very little. Summoning his disciples, he said to them, ‘Truly I tell you, this poor widow has put more into the treasury than all the others. For they all gave out of their surplus, but she out of her poverty has put in everything she had —all she had to live on.’”</w:t>
      </w:r>
    </w:p>
    <w:p w14:paraId="20844117" w14:textId="77777777" w:rsidR="003909E6" w:rsidRPr="003909E6" w:rsidRDefault="003909E6" w:rsidP="003909E6">
      <w:pPr>
        <w:spacing w:line="276" w:lineRule="auto"/>
        <w:rPr>
          <w:rFonts w:ascii="Calibri" w:hAnsi="Calibri"/>
        </w:rPr>
      </w:pPr>
      <w:r w:rsidRPr="003909E6">
        <w:rPr>
          <w:rFonts w:ascii="Calibri" w:hAnsi="Calibri"/>
        </w:rPr>
        <w:t>Mark 12:41-44</w:t>
      </w:r>
    </w:p>
    <w:p w14:paraId="0CC1E36E" w14:textId="77777777" w:rsidR="003909E6" w:rsidRPr="003909E6" w:rsidRDefault="003909E6" w:rsidP="003909E6">
      <w:pPr>
        <w:spacing w:line="276" w:lineRule="auto"/>
        <w:rPr>
          <w:rFonts w:ascii="Calibri" w:hAnsi="Calibri"/>
        </w:rPr>
      </w:pPr>
    </w:p>
    <w:p w14:paraId="053E9ECC" w14:textId="77777777" w:rsidR="003909E6" w:rsidRPr="003909E6" w:rsidRDefault="003909E6" w:rsidP="003909E6">
      <w:pPr>
        <w:spacing w:line="276" w:lineRule="auto"/>
        <w:rPr>
          <w:rFonts w:ascii="Calibri" w:hAnsi="Calibri"/>
          <w:b/>
          <w:bCs/>
        </w:rPr>
      </w:pPr>
      <w:r w:rsidRPr="003909E6">
        <w:rPr>
          <w:rFonts w:ascii="Calibri" w:hAnsi="Calibri"/>
          <w:b/>
          <w:bCs/>
        </w:rPr>
        <w:t>2. Experiencing Great Joy</w:t>
      </w:r>
    </w:p>
    <w:p w14:paraId="4E5EB58D" w14:textId="77777777" w:rsidR="003909E6" w:rsidRPr="003909E6" w:rsidRDefault="003909E6" w:rsidP="003909E6">
      <w:pPr>
        <w:spacing w:line="276" w:lineRule="auto"/>
        <w:rPr>
          <w:rFonts w:ascii="Calibri" w:hAnsi="Calibri"/>
        </w:rPr>
      </w:pPr>
    </w:p>
    <w:p w14:paraId="2267B9F7" w14:textId="77777777" w:rsidR="003909E6" w:rsidRPr="003909E6" w:rsidRDefault="003909E6" w:rsidP="003909E6">
      <w:pPr>
        <w:spacing w:line="276" w:lineRule="auto"/>
        <w:rPr>
          <w:rFonts w:ascii="Calibri" w:hAnsi="Calibri"/>
        </w:rPr>
      </w:pPr>
      <w:r w:rsidRPr="003909E6">
        <w:rPr>
          <w:rFonts w:ascii="Calibri" w:hAnsi="Calibri"/>
        </w:rPr>
        <w:t>“In every way I’ve shown you that it is necessary to help the weak by laboring like this and to remember the words of the Lord Jesus, because he said, ‘It is more blessed to give than to receive.’”</w:t>
      </w:r>
    </w:p>
    <w:p w14:paraId="0056071C" w14:textId="77777777" w:rsidR="003909E6" w:rsidRPr="003909E6" w:rsidRDefault="003909E6" w:rsidP="003909E6">
      <w:pPr>
        <w:spacing w:line="276" w:lineRule="auto"/>
        <w:rPr>
          <w:rFonts w:ascii="Calibri" w:hAnsi="Calibri"/>
        </w:rPr>
      </w:pPr>
      <w:r w:rsidRPr="003909E6">
        <w:rPr>
          <w:rFonts w:ascii="Calibri" w:hAnsi="Calibri"/>
        </w:rPr>
        <w:t>Acts 20:35 (CSB)</w:t>
      </w:r>
    </w:p>
    <w:p w14:paraId="7F5B707F" w14:textId="77777777" w:rsidR="003909E6" w:rsidRPr="003909E6" w:rsidRDefault="003909E6" w:rsidP="003909E6">
      <w:pPr>
        <w:spacing w:line="276" w:lineRule="auto"/>
        <w:rPr>
          <w:rFonts w:ascii="Calibri" w:hAnsi="Calibri"/>
        </w:rPr>
      </w:pPr>
    </w:p>
    <w:p w14:paraId="71F7A23C" w14:textId="77777777" w:rsidR="003909E6" w:rsidRPr="003909E6" w:rsidRDefault="003909E6" w:rsidP="003909E6">
      <w:pPr>
        <w:spacing w:line="276" w:lineRule="auto"/>
        <w:rPr>
          <w:rFonts w:ascii="Calibri" w:hAnsi="Calibri"/>
          <w:b/>
          <w:bCs/>
        </w:rPr>
      </w:pPr>
      <w:r w:rsidRPr="003909E6">
        <w:rPr>
          <w:rFonts w:ascii="Calibri" w:hAnsi="Calibri"/>
          <w:b/>
          <w:bCs/>
        </w:rPr>
        <w:t>3. Keeping My Heart Pure</w:t>
      </w:r>
    </w:p>
    <w:p w14:paraId="4417C7D1" w14:textId="77777777" w:rsidR="003909E6" w:rsidRPr="003909E6" w:rsidRDefault="003909E6" w:rsidP="003909E6">
      <w:pPr>
        <w:spacing w:line="276" w:lineRule="auto"/>
        <w:rPr>
          <w:rFonts w:ascii="Calibri" w:hAnsi="Calibri"/>
        </w:rPr>
      </w:pPr>
    </w:p>
    <w:p w14:paraId="5F5965AE" w14:textId="77777777" w:rsidR="003909E6" w:rsidRPr="003909E6" w:rsidRDefault="003909E6" w:rsidP="003909E6">
      <w:pPr>
        <w:spacing w:line="276" w:lineRule="auto"/>
        <w:rPr>
          <w:rFonts w:ascii="Calibri" w:hAnsi="Calibri"/>
        </w:rPr>
      </w:pPr>
      <w:r w:rsidRPr="003909E6">
        <w:rPr>
          <w:rFonts w:ascii="Calibri" w:hAnsi="Calibri"/>
        </w:rPr>
        <w:t xml:space="preserve">“For the love of money is a root of all kinds of evil, and by craving it, some have wandered away from the faith and pierced themselves with many pains… Instruct those who are rich in the present age not to be arrogant or to set their hope on the uncertainty of wealth, but on God, </w:t>
      </w:r>
      <w:r w:rsidRPr="003909E6">
        <w:rPr>
          <w:rFonts w:ascii="Calibri" w:hAnsi="Calibri"/>
        </w:rPr>
        <w:lastRenderedPageBreak/>
        <w:t>who richly provides us with all things to enjoy. [Instruct them] to do good, to be rich in good works, to be generous, willing to share…”</w:t>
      </w:r>
    </w:p>
    <w:p w14:paraId="039EAC5E" w14:textId="77777777" w:rsidR="003909E6" w:rsidRPr="003909E6" w:rsidRDefault="003909E6" w:rsidP="003909E6">
      <w:pPr>
        <w:spacing w:line="276" w:lineRule="auto"/>
        <w:rPr>
          <w:rFonts w:ascii="Calibri" w:hAnsi="Calibri"/>
        </w:rPr>
      </w:pPr>
      <w:r w:rsidRPr="003909E6">
        <w:rPr>
          <w:rFonts w:ascii="Calibri" w:hAnsi="Calibri"/>
        </w:rPr>
        <w:t>1 Timothy 6:10-18 (CSB)</w:t>
      </w:r>
    </w:p>
    <w:p w14:paraId="794731B1" w14:textId="77777777" w:rsidR="003909E6" w:rsidRPr="003909E6" w:rsidRDefault="003909E6" w:rsidP="003909E6">
      <w:pPr>
        <w:spacing w:line="276" w:lineRule="auto"/>
        <w:rPr>
          <w:rFonts w:ascii="Calibri" w:hAnsi="Calibri"/>
        </w:rPr>
      </w:pPr>
    </w:p>
    <w:p w14:paraId="3B4A3F33" w14:textId="77777777" w:rsidR="003909E6" w:rsidRPr="003909E6" w:rsidRDefault="003909E6" w:rsidP="003909E6">
      <w:pPr>
        <w:spacing w:line="276" w:lineRule="auto"/>
        <w:rPr>
          <w:rFonts w:ascii="Calibri" w:hAnsi="Calibri"/>
          <w:b/>
          <w:bCs/>
        </w:rPr>
      </w:pPr>
      <w:r w:rsidRPr="003909E6">
        <w:rPr>
          <w:rFonts w:ascii="Calibri" w:hAnsi="Calibri"/>
          <w:b/>
          <w:bCs/>
        </w:rPr>
        <w:t>4. Receiving God’s Blessings</w:t>
      </w:r>
    </w:p>
    <w:p w14:paraId="2A675096" w14:textId="77777777" w:rsidR="003909E6" w:rsidRPr="003909E6" w:rsidRDefault="003909E6" w:rsidP="003909E6">
      <w:pPr>
        <w:spacing w:line="276" w:lineRule="auto"/>
        <w:rPr>
          <w:rFonts w:ascii="Calibri" w:hAnsi="Calibri"/>
        </w:rPr>
      </w:pPr>
    </w:p>
    <w:p w14:paraId="588B41CA" w14:textId="4FB308A5" w:rsidR="003909E6" w:rsidRPr="003909E6" w:rsidRDefault="003909E6" w:rsidP="003909E6">
      <w:pPr>
        <w:spacing w:line="276" w:lineRule="auto"/>
        <w:rPr>
          <w:rFonts w:ascii="Calibri" w:hAnsi="Calibri"/>
        </w:rPr>
      </w:pPr>
      <w:r w:rsidRPr="003909E6">
        <w:rPr>
          <w:rFonts w:ascii="Calibri" w:hAnsi="Calibri"/>
        </w:rPr>
        <w:t>“But I have received everything in full, and I have an abundance. I am fully supplied, having received from Epaphroditus what you provided—a fragrant offering, an acceptable sacrifice, pleasing to God. And my God will supply all your needs according to his riches in glory in Christ Jesus.”</w:t>
      </w:r>
    </w:p>
    <w:p w14:paraId="7167BE2B" w14:textId="77777777" w:rsidR="003909E6" w:rsidRPr="003909E6" w:rsidRDefault="003909E6" w:rsidP="003909E6">
      <w:pPr>
        <w:spacing w:line="276" w:lineRule="auto"/>
        <w:rPr>
          <w:rFonts w:ascii="Calibri" w:hAnsi="Calibri"/>
        </w:rPr>
      </w:pPr>
      <w:r w:rsidRPr="003909E6">
        <w:rPr>
          <w:rFonts w:ascii="Calibri" w:hAnsi="Calibri"/>
        </w:rPr>
        <w:t>Philippians 4:18-19 (CSB)</w:t>
      </w:r>
    </w:p>
    <w:p w14:paraId="33F76504" w14:textId="77777777" w:rsidR="003909E6" w:rsidRPr="003909E6" w:rsidRDefault="003909E6" w:rsidP="003909E6">
      <w:pPr>
        <w:spacing w:line="276" w:lineRule="auto"/>
        <w:rPr>
          <w:rFonts w:ascii="Calibri" w:hAnsi="Calibri"/>
        </w:rPr>
      </w:pPr>
    </w:p>
    <w:p w14:paraId="34EB2BC9" w14:textId="465B5F76" w:rsidR="003909E6" w:rsidRPr="003909E6" w:rsidRDefault="003909E6" w:rsidP="003909E6">
      <w:pPr>
        <w:spacing w:line="276" w:lineRule="auto"/>
        <w:rPr>
          <w:rFonts w:ascii="Calibri" w:hAnsi="Calibri"/>
        </w:rPr>
      </w:pPr>
      <w:r w:rsidRPr="003909E6">
        <w:rPr>
          <w:rFonts w:ascii="Calibri" w:hAnsi="Calibri"/>
        </w:rPr>
        <w:t>“Give, and it will be given to you; a good measure—pressed down, shaken together, and running over—will be poured into your lap.</w:t>
      </w:r>
      <w:r w:rsidR="007B700B">
        <w:rPr>
          <w:rFonts w:ascii="Calibri" w:hAnsi="Calibri"/>
        </w:rPr>
        <w:t xml:space="preserve"> </w:t>
      </w:r>
      <w:r w:rsidRPr="003909E6">
        <w:rPr>
          <w:rFonts w:ascii="Calibri" w:hAnsi="Calibri"/>
        </w:rPr>
        <w:t>For with the measure you use, it will be measured back to you.”</w:t>
      </w:r>
    </w:p>
    <w:p w14:paraId="3CFB95FC" w14:textId="77777777" w:rsidR="003909E6" w:rsidRPr="003909E6" w:rsidRDefault="003909E6" w:rsidP="003909E6">
      <w:pPr>
        <w:spacing w:line="276" w:lineRule="auto"/>
        <w:rPr>
          <w:rFonts w:ascii="Calibri" w:hAnsi="Calibri"/>
        </w:rPr>
      </w:pPr>
      <w:r w:rsidRPr="003909E6">
        <w:rPr>
          <w:rFonts w:ascii="Calibri" w:hAnsi="Calibri"/>
        </w:rPr>
        <w:t>Luke 6:38 (CSB)</w:t>
      </w:r>
    </w:p>
    <w:p w14:paraId="1AB5C7D4" w14:textId="77777777" w:rsidR="003909E6" w:rsidRPr="003909E6" w:rsidRDefault="003909E6" w:rsidP="003909E6">
      <w:pPr>
        <w:spacing w:line="276" w:lineRule="auto"/>
        <w:rPr>
          <w:rFonts w:ascii="Calibri" w:hAnsi="Calibri"/>
        </w:rPr>
      </w:pPr>
    </w:p>
    <w:p w14:paraId="4ABFDD57" w14:textId="77777777" w:rsidR="003909E6" w:rsidRPr="003909E6" w:rsidRDefault="003909E6" w:rsidP="003909E6">
      <w:pPr>
        <w:spacing w:line="276" w:lineRule="auto"/>
        <w:rPr>
          <w:rFonts w:ascii="Calibri" w:hAnsi="Calibri"/>
        </w:rPr>
      </w:pPr>
      <w:r w:rsidRPr="003909E6">
        <w:rPr>
          <w:rFonts w:ascii="Calibri" w:hAnsi="Calibri"/>
        </w:rPr>
        <w:t>“The world of the generous gets larger and larger; the world of the stingy gets smaller and smaller. The one who blesses others is abundantly blessed; those who help others are helped.”</w:t>
      </w:r>
    </w:p>
    <w:p w14:paraId="3D9B3DD4" w14:textId="77777777" w:rsidR="003909E6" w:rsidRPr="003909E6" w:rsidRDefault="003909E6" w:rsidP="003909E6">
      <w:pPr>
        <w:spacing w:line="276" w:lineRule="auto"/>
        <w:rPr>
          <w:rFonts w:ascii="Calibri" w:hAnsi="Calibri"/>
        </w:rPr>
      </w:pPr>
      <w:r w:rsidRPr="003909E6">
        <w:rPr>
          <w:rFonts w:ascii="Calibri" w:hAnsi="Calibri"/>
        </w:rPr>
        <w:t>Proverbs 11:24-25 (MSG)</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D0010" w14:textId="77777777" w:rsidR="009A5D90" w:rsidRDefault="009A5D90">
      <w:r>
        <w:separator/>
      </w:r>
    </w:p>
  </w:endnote>
  <w:endnote w:type="continuationSeparator" w:id="0">
    <w:p w14:paraId="3A92328C" w14:textId="77777777" w:rsidR="009A5D90" w:rsidRDefault="009A5D90">
      <w:r>
        <w:continuationSeparator/>
      </w:r>
    </w:p>
  </w:endnote>
  <w:endnote w:type="continuationNotice" w:id="1">
    <w:p w14:paraId="33CB3FA7" w14:textId="77777777" w:rsidR="009A5D90" w:rsidRDefault="009A5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BB12" w14:textId="77777777" w:rsidR="00A4579D" w:rsidRDefault="00A45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78E1009" w:rsidR="000D064C" w:rsidRPr="00E001F4" w:rsidRDefault="00B3373A" w:rsidP="00B3373A">
    <w:pPr>
      <w:pStyle w:val="Footer"/>
      <w:rPr>
        <w:rFonts w:ascii="Calibri" w:hAnsi="Calibri"/>
      </w:rPr>
    </w:pPr>
    <w:r>
      <w:tab/>
    </w:r>
    <w:r w:rsidR="003909E6">
      <w:rPr>
        <w:rFonts w:ascii="Calibri" w:hAnsi="Calibri"/>
        <w:b/>
        <w:bCs/>
      </w:rPr>
      <w:t>Time To Prosper</w:t>
    </w:r>
    <w:r w:rsidR="000D064C" w:rsidRPr="00E001F4">
      <w:rPr>
        <w:rFonts w:ascii="Calibri" w:hAnsi="Calibri"/>
        <w:b/>
        <w:bCs/>
      </w:rPr>
      <w:t>—</w:t>
    </w:r>
    <w:r w:rsidR="003909E6">
      <w:rPr>
        <w:rFonts w:ascii="Calibri" w:hAnsi="Calibri"/>
        <w:b/>
        <w:bCs/>
      </w:rPr>
      <w:t>No Really It’s Time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C372" w14:textId="77777777" w:rsidR="00A4579D" w:rsidRDefault="00A45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8C886" w14:textId="77777777" w:rsidR="009A5D90" w:rsidRDefault="009A5D90">
      <w:r>
        <w:separator/>
      </w:r>
    </w:p>
  </w:footnote>
  <w:footnote w:type="continuationSeparator" w:id="0">
    <w:p w14:paraId="209F836C" w14:textId="77777777" w:rsidR="009A5D90" w:rsidRDefault="009A5D90">
      <w:r>
        <w:continuationSeparator/>
      </w:r>
    </w:p>
  </w:footnote>
  <w:footnote w:type="continuationNotice" w:id="1">
    <w:p w14:paraId="5F06EBAE" w14:textId="77777777" w:rsidR="009A5D90" w:rsidRDefault="009A5D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46064"/>
    <w:rsid w:val="000529A4"/>
    <w:rsid w:val="00064512"/>
    <w:rsid w:val="00082D3E"/>
    <w:rsid w:val="00086254"/>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59E2"/>
    <w:rsid w:val="00236AB3"/>
    <w:rsid w:val="00255946"/>
    <w:rsid w:val="002741F6"/>
    <w:rsid w:val="00274BB9"/>
    <w:rsid w:val="0028034F"/>
    <w:rsid w:val="00285843"/>
    <w:rsid w:val="00290511"/>
    <w:rsid w:val="002A27F0"/>
    <w:rsid w:val="002B7D3B"/>
    <w:rsid w:val="002B7DA4"/>
    <w:rsid w:val="002D3E02"/>
    <w:rsid w:val="002D6FF3"/>
    <w:rsid w:val="002E1AD4"/>
    <w:rsid w:val="002F3A62"/>
    <w:rsid w:val="002F6231"/>
    <w:rsid w:val="00302833"/>
    <w:rsid w:val="00313F0F"/>
    <w:rsid w:val="00327235"/>
    <w:rsid w:val="003351DD"/>
    <w:rsid w:val="003360D2"/>
    <w:rsid w:val="0034188B"/>
    <w:rsid w:val="00346C31"/>
    <w:rsid w:val="00386B56"/>
    <w:rsid w:val="003909E6"/>
    <w:rsid w:val="00394E73"/>
    <w:rsid w:val="00397EA2"/>
    <w:rsid w:val="003D02BA"/>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75123"/>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BE9"/>
    <w:rsid w:val="00585F84"/>
    <w:rsid w:val="00591455"/>
    <w:rsid w:val="005922EB"/>
    <w:rsid w:val="005B2103"/>
    <w:rsid w:val="005B43AA"/>
    <w:rsid w:val="005B5A7B"/>
    <w:rsid w:val="005D45B6"/>
    <w:rsid w:val="005E0807"/>
    <w:rsid w:val="005E1B8C"/>
    <w:rsid w:val="005E3D64"/>
    <w:rsid w:val="005E7A87"/>
    <w:rsid w:val="006104B7"/>
    <w:rsid w:val="0062720A"/>
    <w:rsid w:val="00631CBE"/>
    <w:rsid w:val="0064425D"/>
    <w:rsid w:val="006652C7"/>
    <w:rsid w:val="006666D7"/>
    <w:rsid w:val="00676E96"/>
    <w:rsid w:val="00695375"/>
    <w:rsid w:val="006A24A7"/>
    <w:rsid w:val="006A6FCB"/>
    <w:rsid w:val="006B7862"/>
    <w:rsid w:val="006C4559"/>
    <w:rsid w:val="006D24DF"/>
    <w:rsid w:val="006D3136"/>
    <w:rsid w:val="006D3F80"/>
    <w:rsid w:val="006D5364"/>
    <w:rsid w:val="006E4F39"/>
    <w:rsid w:val="006E77E6"/>
    <w:rsid w:val="006F427D"/>
    <w:rsid w:val="00702914"/>
    <w:rsid w:val="007630E7"/>
    <w:rsid w:val="00791189"/>
    <w:rsid w:val="00791BB4"/>
    <w:rsid w:val="007960BA"/>
    <w:rsid w:val="007A6325"/>
    <w:rsid w:val="007B700B"/>
    <w:rsid w:val="007C5C95"/>
    <w:rsid w:val="007E1319"/>
    <w:rsid w:val="007F5E3F"/>
    <w:rsid w:val="008073BF"/>
    <w:rsid w:val="0081547D"/>
    <w:rsid w:val="008356BD"/>
    <w:rsid w:val="0084063F"/>
    <w:rsid w:val="00866B7A"/>
    <w:rsid w:val="00870C4A"/>
    <w:rsid w:val="00872B1A"/>
    <w:rsid w:val="008829D5"/>
    <w:rsid w:val="00890144"/>
    <w:rsid w:val="0089231B"/>
    <w:rsid w:val="00894E92"/>
    <w:rsid w:val="00895E2E"/>
    <w:rsid w:val="008A47C2"/>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5D90"/>
    <w:rsid w:val="009A6DB5"/>
    <w:rsid w:val="009B0874"/>
    <w:rsid w:val="009B1AFB"/>
    <w:rsid w:val="009B35B5"/>
    <w:rsid w:val="009B408E"/>
    <w:rsid w:val="009B5711"/>
    <w:rsid w:val="009B579B"/>
    <w:rsid w:val="009B66A5"/>
    <w:rsid w:val="009B6985"/>
    <w:rsid w:val="009C7BF6"/>
    <w:rsid w:val="009D293D"/>
    <w:rsid w:val="009D7446"/>
    <w:rsid w:val="009E04CE"/>
    <w:rsid w:val="009E4AB7"/>
    <w:rsid w:val="009E5D50"/>
    <w:rsid w:val="009F6672"/>
    <w:rsid w:val="00A0763F"/>
    <w:rsid w:val="00A43A90"/>
    <w:rsid w:val="00A4579D"/>
    <w:rsid w:val="00A51274"/>
    <w:rsid w:val="00A51B63"/>
    <w:rsid w:val="00A83591"/>
    <w:rsid w:val="00AB12C5"/>
    <w:rsid w:val="00AC1B83"/>
    <w:rsid w:val="00AF468A"/>
    <w:rsid w:val="00B03B8B"/>
    <w:rsid w:val="00B10327"/>
    <w:rsid w:val="00B158DB"/>
    <w:rsid w:val="00B3092B"/>
    <w:rsid w:val="00B3373A"/>
    <w:rsid w:val="00B40364"/>
    <w:rsid w:val="00B56A4D"/>
    <w:rsid w:val="00B604D0"/>
    <w:rsid w:val="00B77254"/>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52"/>
    <w:rsid w:val="00CF45D3"/>
    <w:rsid w:val="00CF676E"/>
    <w:rsid w:val="00CF7248"/>
    <w:rsid w:val="00D0252A"/>
    <w:rsid w:val="00D17448"/>
    <w:rsid w:val="00D2027F"/>
    <w:rsid w:val="00D21495"/>
    <w:rsid w:val="00D220DB"/>
    <w:rsid w:val="00D22877"/>
    <w:rsid w:val="00D44685"/>
    <w:rsid w:val="00D6624D"/>
    <w:rsid w:val="00D80D10"/>
    <w:rsid w:val="00D86340"/>
    <w:rsid w:val="00D86BB9"/>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57109"/>
    <w:rsid w:val="00E64AE0"/>
    <w:rsid w:val="00E667AB"/>
    <w:rsid w:val="00E75A9B"/>
    <w:rsid w:val="00E91EAD"/>
    <w:rsid w:val="00EE3F69"/>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53</TotalTime>
  <Pages>16</Pages>
  <Words>6386</Words>
  <Characters>27464</Characters>
  <Application>Microsoft Office Word</Application>
  <DocSecurity>0</DocSecurity>
  <Lines>584</Lines>
  <Paragraphs>161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33689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10</cp:revision>
  <cp:lastPrinted>2022-12-19T04:52:00Z</cp:lastPrinted>
  <dcterms:created xsi:type="dcterms:W3CDTF">2023-05-18T04:27:00Z</dcterms:created>
  <dcterms:modified xsi:type="dcterms:W3CDTF">2023-05-20T18:56:00Z</dcterms:modified>
  <cp:category/>
</cp:coreProperties>
</file>